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7F2D9B" w:rsidRPr="00E252B8" w14:paraId="1FAD77CB" w14:textId="77777777" w:rsidTr="00E252B8">
        <w:tc>
          <w:tcPr>
            <w:tcW w:w="4788" w:type="dxa"/>
            <w:shd w:val="clear" w:color="auto" w:fill="auto"/>
          </w:tcPr>
          <w:p w14:paraId="5E2CC990" w14:textId="77777777" w:rsidR="00E252B8" w:rsidRPr="00E252B8" w:rsidRDefault="00AC3D37" w:rsidP="00E252B8">
            <w:pPr>
              <w:ind w:left="25"/>
              <w:jc w:val="center"/>
              <w:rPr>
                <w:rFonts w:ascii="Times New Roman" w:hAnsi="Times New Roman" w:cs="Times New Roman"/>
                <w:b/>
                <w:color w:val="000000"/>
                <w:sz w:val="24"/>
              </w:rPr>
            </w:pPr>
            <w:r w:rsidRPr="00E252B8">
              <w:rPr>
                <w:rFonts w:ascii="Times New Roman" w:hAnsi="Times New Roman" w:cs="Times New Roman"/>
                <w:b/>
                <w:color w:val="000000"/>
                <w:sz w:val="24"/>
              </w:rPr>
              <w:t>S</w:t>
            </w:r>
            <w:r w:rsidRPr="00E252B8">
              <w:rPr>
                <w:rFonts w:ascii="Times New Roman" w:hAnsi="Times New Roman" w:cs="Times New Roman"/>
                <w:b/>
                <w:color w:val="000000"/>
                <w:sz w:val="24"/>
              </w:rPr>
              <w:t>Ở</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GD&amp;ĐT</w:t>
            </w:r>
            <w:r w:rsidR="00E252B8" w:rsidRPr="00E252B8">
              <w:rPr>
                <w:rFonts w:ascii="Times New Roman" w:hAnsi="Times New Roman" w:cs="Times New Roman"/>
                <w:b/>
                <w:color w:val="000000"/>
                <w:sz w:val="24"/>
              </w:rPr>
              <w:t>.</w:t>
            </w:r>
            <w:r w:rsidRPr="00E252B8">
              <w:rPr>
                <w:rFonts w:ascii="Times New Roman" w:hAnsi="Times New Roman" w:cs="Times New Roman"/>
                <w:b/>
                <w:color w:val="000000"/>
                <w:sz w:val="24"/>
              </w:rPr>
              <w:t>.........</w:t>
            </w:r>
            <w:r w:rsidR="00E252B8" w:rsidRPr="00E252B8">
              <w:rPr>
                <w:rFonts w:ascii="Times New Roman" w:hAnsi="Times New Roman" w:cs="Times New Roman"/>
                <w:b/>
                <w:color w:val="000000"/>
                <w:sz w:val="24"/>
              </w:rPr>
              <w:t xml:space="preserve"> </w:t>
            </w:r>
          </w:p>
          <w:p w14:paraId="29133830" w14:textId="77C51112" w:rsidR="007F2D9B" w:rsidRPr="00E252B8" w:rsidRDefault="00AC3D37" w:rsidP="00E252B8">
            <w:pPr>
              <w:ind w:left="25"/>
              <w:jc w:val="center"/>
              <w:rPr>
                <w:rFonts w:ascii="Times New Roman" w:hAnsi="Times New Roman" w:cs="Times New Roman"/>
                <w:color w:val="000000"/>
                <w:sz w:val="24"/>
              </w:rPr>
            </w:pPr>
            <w:r w:rsidRPr="00E252B8">
              <w:rPr>
                <w:rFonts w:ascii="Times New Roman" w:hAnsi="Times New Roman" w:cs="Times New Roman"/>
                <w:b/>
                <w:color w:val="000000"/>
                <w:sz w:val="24"/>
              </w:rPr>
              <w:t>TRƯ</w:t>
            </w:r>
            <w:r w:rsidRPr="00E252B8">
              <w:rPr>
                <w:rFonts w:ascii="Times New Roman" w:hAnsi="Times New Roman" w:cs="Times New Roman"/>
                <w:b/>
                <w:color w:val="000000"/>
                <w:sz w:val="24"/>
              </w:rPr>
              <w:t>Ờ</w:t>
            </w:r>
            <w:r w:rsidRPr="00E252B8">
              <w:rPr>
                <w:rFonts w:ascii="Times New Roman" w:hAnsi="Times New Roman" w:cs="Times New Roman"/>
                <w:b/>
                <w:color w:val="000000"/>
                <w:sz w:val="24"/>
              </w:rPr>
              <w:t>NG</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THPT</w:t>
            </w:r>
            <w:r w:rsidR="00E252B8" w:rsidRPr="00E252B8">
              <w:rPr>
                <w:rFonts w:ascii="Times New Roman" w:hAnsi="Times New Roman" w:cs="Times New Roman"/>
                <w:b/>
                <w:color w:val="000000"/>
                <w:sz w:val="24"/>
              </w:rPr>
              <w:t>.</w:t>
            </w:r>
            <w:r w:rsidRPr="00E252B8">
              <w:rPr>
                <w:rFonts w:ascii="Times New Roman" w:hAnsi="Times New Roman" w:cs="Times New Roman"/>
                <w:b/>
                <w:color w:val="000000"/>
                <w:sz w:val="24"/>
              </w:rPr>
              <w:t>.........</w:t>
            </w:r>
            <w:r w:rsidR="00E252B8" w:rsidRPr="00E252B8">
              <w:rPr>
                <w:rFonts w:ascii="Times New Roman" w:hAnsi="Times New Roman" w:cs="Times New Roman"/>
                <w:b/>
                <w:color w:val="000000"/>
                <w:sz w:val="24"/>
              </w:rPr>
              <w:t xml:space="preserve">  </w:t>
            </w:r>
          </w:p>
        </w:tc>
        <w:tc>
          <w:tcPr>
            <w:tcW w:w="5940" w:type="dxa"/>
            <w:shd w:val="clear" w:color="auto" w:fill="auto"/>
          </w:tcPr>
          <w:p w14:paraId="33BB9421" w14:textId="77777777" w:rsidR="00E252B8" w:rsidRDefault="00AC3D37" w:rsidP="00E252B8">
            <w:pPr>
              <w:ind w:left="25"/>
              <w:jc w:val="center"/>
              <w:rPr>
                <w:rFonts w:ascii="Times New Roman" w:hAnsi="Times New Roman" w:cs="Times New Roman"/>
                <w:b/>
                <w:color w:val="000000"/>
                <w:sz w:val="24"/>
              </w:rPr>
            </w:pPr>
            <w:r w:rsidRPr="00E252B8">
              <w:rPr>
                <w:rFonts w:ascii="Times New Roman" w:hAnsi="Times New Roman" w:cs="Times New Roman"/>
                <w:b/>
                <w:color w:val="000000"/>
                <w:sz w:val="24"/>
              </w:rPr>
              <w:t>Đ</w:t>
            </w:r>
            <w:r w:rsidRPr="00E252B8">
              <w:rPr>
                <w:rFonts w:ascii="Times New Roman" w:hAnsi="Times New Roman" w:cs="Times New Roman"/>
                <w:b/>
                <w:color w:val="000000"/>
                <w:sz w:val="24"/>
              </w:rPr>
              <w:t>Ề</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ÔN</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T</w:t>
            </w:r>
            <w:r w:rsidRPr="00E252B8">
              <w:rPr>
                <w:rFonts w:ascii="Times New Roman" w:hAnsi="Times New Roman" w:cs="Times New Roman"/>
                <w:b/>
                <w:color w:val="000000"/>
                <w:sz w:val="24"/>
              </w:rPr>
              <w:t>Ậ</w:t>
            </w:r>
            <w:r w:rsidRPr="00E252B8">
              <w:rPr>
                <w:rFonts w:ascii="Times New Roman" w:hAnsi="Times New Roman" w:cs="Times New Roman"/>
                <w:b/>
                <w:color w:val="000000"/>
                <w:sz w:val="24"/>
              </w:rPr>
              <w:t>P</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GI</w:t>
            </w:r>
            <w:r w:rsidRPr="00E252B8">
              <w:rPr>
                <w:rFonts w:ascii="Times New Roman" w:hAnsi="Times New Roman" w:cs="Times New Roman"/>
                <w:b/>
                <w:color w:val="000000"/>
                <w:sz w:val="24"/>
              </w:rPr>
              <w:t>Ữ</w:t>
            </w:r>
            <w:r w:rsidRPr="00E252B8">
              <w:rPr>
                <w:rFonts w:ascii="Times New Roman" w:hAnsi="Times New Roman" w:cs="Times New Roman"/>
                <w:b/>
                <w:color w:val="000000"/>
                <w:sz w:val="24"/>
              </w:rPr>
              <w:t>A</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K</w:t>
            </w:r>
            <w:r w:rsidRPr="00E252B8">
              <w:rPr>
                <w:rFonts w:ascii="Times New Roman" w:hAnsi="Times New Roman" w:cs="Times New Roman"/>
                <w:b/>
                <w:color w:val="000000"/>
                <w:sz w:val="24"/>
              </w:rPr>
              <w:t>Ỳ</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II</w:t>
            </w:r>
            <w:r w:rsidR="00E252B8" w:rsidRPr="00E252B8">
              <w:rPr>
                <w:rFonts w:ascii="Times New Roman" w:hAnsi="Times New Roman" w:cs="Times New Roman"/>
                <w:b/>
                <w:color w:val="000000"/>
                <w:sz w:val="24"/>
              </w:rPr>
              <w:t xml:space="preserve"> </w:t>
            </w:r>
          </w:p>
          <w:p w14:paraId="1115758A" w14:textId="6CD147C7" w:rsidR="00E252B8" w:rsidRPr="00E252B8" w:rsidRDefault="00AC3D37" w:rsidP="00E252B8">
            <w:pPr>
              <w:ind w:left="25"/>
              <w:jc w:val="center"/>
              <w:rPr>
                <w:rFonts w:ascii="Times New Roman" w:hAnsi="Times New Roman" w:cs="Times New Roman"/>
                <w:b/>
                <w:color w:val="000000"/>
                <w:sz w:val="24"/>
              </w:rPr>
            </w:pPr>
            <w:r w:rsidRPr="00E252B8">
              <w:rPr>
                <w:rFonts w:ascii="Times New Roman" w:hAnsi="Times New Roman" w:cs="Times New Roman"/>
                <w:b/>
                <w:color w:val="000000"/>
                <w:sz w:val="24"/>
              </w:rPr>
              <w:t>Môn</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h</w:t>
            </w:r>
            <w:r w:rsidRPr="00E252B8">
              <w:rPr>
                <w:rFonts w:ascii="Times New Roman" w:hAnsi="Times New Roman" w:cs="Times New Roman"/>
                <w:b/>
                <w:color w:val="000000"/>
                <w:sz w:val="24"/>
              </w:rPr>
              <w:t>ọ</w:t>
            </w:r>
            <w:r w:rsidRPr="00E252B8">
              <w:rPr>
                <w:rFonts w:ascii="Times New Roman" w:hAnsi="Times New Roman" w:cs="Times New Roman"/>
                <w:b/>
                <w:color w:val="000000"/>
                <w:sz w:val="24"/>
              </w:rPr>
              <w:t>c:</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TOÁN</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12</w:t>
            </w:r>
            <w:r w:rsidR="00E252B8" w:rsidRPr="00E252B8">
              <w:rPr>
                <w:rFonts w:ascii="Times New Roman" w:hAnsi="Times New Roman" w:cs="Times New Roman"/>
                <w:b/>
                <w:color w:val="000000"/>
                <w:sz w:val="24"/>
              </w:rPr>
              <w:t xml:space="preserve"> </w:t>
            </w:r>
          </w:p>
          <w:p w14:paraId="78B5F764" w14:textId="77777777" w:rsidR="00E252B8" w:rsidRPr="00E252B8" w:rsidRDefault="00AC3D37" w:rsidP="00E252B8">
            <w:pPr>
              <w:ind w:left="25"/>
              <w:jc w:val="center"/>
              <w:rPr>
                <w:rFonts w:ascii="Times New Roman" w:hAnsi="Times New Roman" w:cs="Times New Roman"/>
                <w:b/>
                <w:color w:val="000000"/>
                <w:sz w:val="24"/>
              </w:rPr>
            </w:pPr>
            <w:r w:rsidRPr="00E252B8">
              <w:rPr>
                <w:rFonts w:ascii="Times New Roman" w:hAnsi="Times New Roman" w:cs="Times New Roman"/>
                <w:b/>
                <w:color w:val="000000"/>
                <w:sz w:val="24"/>
              </w:rPr>
              <w:t>Th</w:t>
            </w:r>
            <w:r w:rsidRPr="00E252B8">
              <w:rPr>
                <w:rFonts w:ascii="Times New Roman" w:hAnsi="Times New Roman" w:cs="Times New Roman"/>
                <w:b/>
                <w:color w:val="000000"/>
                <w:sz w:val="24"/>
              </w:rPr>
              <w:t>ờ</w:t>
            </w:r>
            <w:r w:rsidRPr="00E252B8">
              <w:rPr>
                <w:rFonts w:ascii="Times New Roman" w:hAnsi="Times New Roman" w:cs="Times New Roman"/>
                <w:b/>
                <w:color w:val="000000"/>
                <w:sz w:val="24"/>
              </w:rPr>
              <w:t>i</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gian</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làm</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bài:</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phút</w:t>
            </w:r>
            <w:r w:rsidR="00E252B8" w:rsidRPr="00E252B8">
              <w:rPr>
                <w:rFonts w:ascii="Times New Roman" w:hAnsi="Times New Roman" w:cs="Times New Roman"/>
                <w:b/>
                <w:color w:val="000000"/>
                <w:sz w:val="24"/>
              </w:rPr>
              <w:t xml:space="preserve"> </w:t>
            </w:r>
          </w:p>
          <w:p w14:paraId="615F4A2D" w14:textId="7F4AEEBE" w:rsidR="007F2D9B" w:rsidRPr="00E252B8" w:rsidRDefault="00AC3D37" w:rsidP="00E252B8">
            <w:pPr>
              <w:ind w:left="25"/>
              <w:jc w:val="center"/>
              <w:rPr>
                <w:rFonts w:ascii="Times New Roman" w:hAnsi="Times New Roman" w:cs="Times New Roman"/>
                <w:color w:val="000000"/>
                <w:sz w:val="24"/>
              </w:rPr>
            </w:pPr>
            <w:r w:rsidRPr="00E252B8">
              <w:rPr>
                <w:rFonts w:ascii="Times New Roman" w:hAnsi="Times New Roman" w:cs="Times New Roman"/>
                <w:b/>
                <w:color w:val="000000"/>
                <w:sz w:val="24"/>
              </w:rPr>
              <w:t>Mã</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đ</w:t>
            </w:r>
            <w:r w:rsidRPr="00E252B8">
              <w:rPr>
                <w:rFonts w:ascii="Times New Roman" w:hAnsi="Times New Roman" w:cs="Times New Roman"/>
                <w:b/>
                <w:color w:val="000000"/>
                <w:sz w:val="24"/>
              </w:rPr>
              <w:t>ề</w:t>
            </w:r>
            <w:r w:rsidRPr="00E252B8">
              <w:rPr>
                <w:rFonts w:ascii="Times New Roman" w:hAnsi="Times New Roman" w:cs="Times New Roman"/>
                <w:b/>
                <w:color w:val="000000"/>
                <w:sz w:val="24"/>
              </w:rPr>
              <w:t>:</w:t>
            </w:r>
            <w:r w:rsidR="00E252B8" w:rsidRPr="00E252B8">
              <w:rPr>
                <w:rFonts w:ascii="Times New Roman" w:hAnsi="Times New Roman" w:cs="Times New Roman"/>
                <w:b/>
                <w:color w:val="000000"/>
                <w:sz w:val="24"/>
              </w:rPr>
              <w:t xml:space="preserve"> </w:t>
            </w:r>
            <w:r w:rsidRPr="00E252B8">
              <w:rPr>
                <w:rFonts w:ascii="Times New Roman" w:hAnsi="Times New Roman" w:cs="Times New Roman"/>
                <w:b/>
                <w:color w:val="000000"/>
                <w:sz w:val="24"/>
              </w:rPr>
              <w:t>439</w:t>
            </w:r>
          </w:p>
        </w:tc>
      </w:tr>
    </w:tbl>
    <w:p w14:paraId="7E55CDE4" w14:textId="7CD09C66" w:rsidR="00E252B8" w:rsidRPr="00E252B8" w:rsidRDefault="00E252B8" w:rsidP="00E252B8">
      <w:pPr>
        <w:spacing w:after="0" w:line="240" w:lineRule="auto"/>
        <w:ind w:left="25"/>
        <w:rPr>
          <w:rFonts w:ascii="Times New Roman" w:hAnsi="Times New Roman" w:cs="Times New Roman"/>
          <w:color w:val="000000"/>
          <w:sz w:val="24"/>
        </w:rPr>
      </w:pPr>
      <w:r w:rsidRPr="00E252B8">
        <w:rPr>
          <w:rFonts w:ascii="Times New Roman" w:hAnsi="Times New Roman" w:cs="Times New Roman"/>
          <w:b/>
          <w:color w:val="000000"/>
          <w:sz w:val="24"/>
        </w:rPr>
        <w:t>PHẦN I. Câu trắc nghiệm nhiều phương án lựa chọn.</w:t>
      </w:r>
    </w:p>
    <w:p w14:paraId="759A977C" w14:textId="77777777"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1.</w:t>
      </w:r>
      <w:r w:rsidR="00E252B8" w:rsidRPr="00AC3D37">
        <w:rPr>
          <w:rFonts w:ascii="Times New Roman" w:hAnsi="Times New Roman" w:cs="Times New Roman"/>
          <w:sz w:val="24"/>
        </w:rPr>
        <w:t xml:space="preserve"> </w:t>
      </w:r>
      <w:r w:rsidRPr="00AC3D37">
        <w:rPr>
          <w:rFonts w:ascii="Times New Roman" w:hAnsi="Times New Roman" w:cs="Times New Roman"/>
          <w:sz w:val="24"/>
        </w:rPr>
        <w:t>Tìm</w:t>
      </w:r>
      <w:r w:rsidR="00E252B8" w:rsidRPr="00AC3D37">
        <w:rPr>
          <w:rFonts w:ascii="Times New Roman" w:hAnsi="Times New Roman" w:cs="Times New Roman"/>
          <w:sz w:val="24"/>
        </w:rPr>
        <w:t xml:space="preserve"> </w:t>
      </w:r>
      <w:r w:rsidRPr="00AC3D37">
        <w:rPr>
          <w:rFonts w:ascii="Times New Roman" w:hAnsi="Times New Roman" w:cs="Times New Roman"/>
          <w:sz w:val="24"/>
        </w:rPr>
        <w:t>nguyên</w:t>
      </w:r>
      <w:r w:rsidR="00E252B8" w:rsidRPr="00AC3D37">
        <w:rPr>
          <w:rFonts w:ascii="Times New Roman" w:hAnsi="Times New Roman" w:cs="Times New Roman"/>
          <w:sz w:val="24"/>
        </w:rPr>
        <w:t xml:space="preserve"> </w:t>
      </w:r>
      <w:r w:rsidRPr="00AC3D37">
        <w:rPr>
          <w:rFonts w:ascii="Times New Roman" w:hAnsi="Times New Roman" w:cs="Times New Roman"/>
          <w:sz w:val="24"/>
        </w:rPr>
        <w:t>hàm</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6"/>
          <w:sz w:val="24"/>
        </w:rPr>
        <w:object w:dxaOrig="1880" w:dyaOrig="440" w14:anchorId="46453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22.05pt" o:ole="">
            <v:imagedata r:id="rId6" o:title=""/>
          </v:shape>
          <o:OLEObject Type="Embed" ProgID="Equation.DSMT4" ShapeID="_x0000_i1025" DrawAspect="Content" ObjectID="_1821098717" r:id="rId7"/>
        </w:object>
      </w:r>
      <w:r w:rsidRPr="00AC3D37">
        <w:rPr>
          <w:rFonts w:ascii="Times New Roman" w:hAnsi="Times New Roman" w:cs="Times New Roman"/>
          <w:sz w:val="24"/>
        </w:rPr>
        <w:t>.</w:t>
      </w:r>
    </w:p>
    <w:p w14:paraId="7A4D73A9"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1939" w:dyaOrig="320" w14:anchorId="4DEDE648">
          <v:shape id="_x0000_i1026" type="#_x0000_t75" style="width:96.95pt;height:16.25pt" o:ole="">
            <v:imagedata r:id="rId8" o:title=""/>
          </v:shape>
          <o:OLEObject Type="Embed" ProgID="Equation.DSMT4" ShapeID="_x0000_i1026" DrawAspect="Content" ObjectID="_1821098718" r:id="rId9"/>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1939" w:dyaOrig="320" w14:anchorId="7B60FB66">
          <v:shape id="_x0000_i1027" type="#_x0000_t75" style="width:96.95pt;height:16.25pt" o:ole="">
            <v:imagedata r:id="rId10" o:title=""/>
          </v:shape>
          <o:OLEObject Type="Embed" ProgID="Equation.DSMT4" ShapeID="_x0000_i1027" DrawAspect="Content" ObjectID="_1821098719" r:id="rId11"/>
        </w:object>
      </w:r>
      <w:r w:rsidRPr="00AC3D37">
        <w:rPr>
          <w:rFonts w:ascii="Times New Roman" w:hAnsi="Times New Roman" w:cs="Times New Roman"/>
          <w:sz w:val="24"/>
        </w:rPr>
        <w:t>.</w:t>
      </w:r>
    </w:p>
    <w:p w14:paraId="0979C8A4"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1820" w:dyaOrig="320" w14:anchorId="39E235BF">
          <v:shape id="_x0000_i1028" type="#_x0000_t75" style="width:91.15pt;height:16.25pt" o:ole="">
            <v:imagedata r:id="rId12" o:title=""/>
          </v:shape>
          <o:OLEObject Type="Embed" ProgID="Equation.DSMT4" ShapeID="_x0000_i1028" DrawAspect="Content" ObjectID="_1821098720" r:id="rId13"/>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1939" w:dyaOrig="320" w14:anchorId="34E4B18B">
          <v:shape id="_x0000_i1029" type="#_x0000_t75" style="width:96.95pt;height:16.25pt" o:ole="">
            <v:imagedata r:id="rId14" o:title=""/>
          </v:shape>
          <o:OLEObject Type="Embed" ProgID="Equation.DSMT4" ShapeID="_x0000_i1029" DrawAspect="Content" ObjectID="_1821098721" r:id="rId15"/>
        </w:object>
      </w:r>
      <w:r w:rsidRPr="00AC3D37">
        <w:rPr>
          <w:rFonts w:ascii="Times New Roman" w:hAnsi="Times New Roman" w:cs="Times New Roman"/>
          <w:sz w:val="24"/>
        </w:rPr>
        <w:t>.</w:t>
      </w:r>
    </w:p>
    <w:p w14:paraId="437AA996" w14:textId="0AFC3B40"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2.</w:t>
      </w:r>
      <w:r w:rsidR="00E252B8" w:rsidRPr="00AC3D37">
        <w:rPr>
          <w:rFonts w:ascii="Times New Roman" w:hAnsi="Times New Roman" w:cs="Times New Roman"/>
          <w:sz w:val="24"/>
        </w:rPr>
        <w:t xml:space="preserve"> </w:t>
      </w:r>
      <w:r w:rsidRPr="00AC3D37">
        <w:rPr>
          <w:rFonts w:ascii="Times New Roman" w:hAnsi="Times New Roman" w:cs="Times New Roman"/>
          <w:sz w:val="24"/>
        </w:rPr>
        <w:t>Tìm</w:t>
      </w:r>
      <w:r w:rsidR="00E252B8" w:rsidRPr="00AC3D37">
        <w:rPr>
          <w:rFonts w:ascii="Times New Roman" w:hAnsi="Times New Roman" w:cs="Times New Roman"/>
          <w:sz w:val="24"/>
        </w:rPr>
        <w:t xml:space="preserve"> </w:t>
      </w:r>
      <w:r w:rsidRPr="00AC3D37">
        <w:rPr>
          <w:rFonts w:ascii="Times New Roman" w:hAnsi="Times New Roman" w:cs="Times New Roman"/>
          <w:sz w:val="24"/>
        </w:rPr>
        <w:t>nguyên</w:t>
      </w:r>
      <w:r w:rsidR="00E252B8" w:rsidRPr="00AC3D37">
        <w:rPr>
          <w:rFonts w:ascii="Times New Roman" w:hAnsi="Times New Roman" w:cs="Times New Roman"/>
          <w:sz w:val="24"/>
        </w:rPr>
        <w:t xml:space="preserve"> </w:t>
      </w:r>
      <w:r w:rsidRPr="00AC3D37">
        <w:rPr>
          <w:rFonts w:ascii="Times New Roman" w:hAnsi="Times New Roman" w:cs="Times New Roman"/>
          <w:sz w:val="24"/>
        </w:rPr>
        <w:t>hàm</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6"/>
          <w:sz w:val="24"/>
        </w:rPr>
        <w:object w:dxaOrig="1200" w:dyaOrig="440" w14:anchorId="48288A62">
          <v:shape id="_x0000_i1030" type="#_x0000_t75" style="width:59.8pt;height:22.05pt" o:ole="">
            <v:imagedata r:id="rId16" o:title=""/>
          </v:shape>
          <o:OLEObject Type="Embed" ProgID="Equation.DSMT4" ShapeID="_x0000_i1030" DrawAspect="Content" ObjectID="_1821098722" r:id="rId17"/>
        </w:object>
      </w:r>
      <w:r w:rsidRPr="00AC3D37">
        <w:rPr>
          <w:rFonts w:ascii="Times New Roman" w:hAnsi="Times New Roman" w:cs="Times New Roman"/>
          <w:sz w:val="24"/>
        </w:rPr>
        <w:t>.</w:t>
      </w:r>
    </w:p>
    <w:p w14:paraId="11080228" w14:textId="47AB9B19"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1180" w:dyaOrig="279" w14:anchorId="774E9CAB">
          <v:shape id="_x0000_i1031" type="#_x0000_t75" style="width:58.65pt;height:13.95pt" o:ole="">
            <v:imagedata r:id="rId18" o:title=""/>
          </v:shape>
          <o:OLEObject Type="Embed" ProgID="Equation.DSMT4" ShapeID="_x0000_i1031" DrawAspect="Content" ObjectID="_1821098723" r:id="rId19"/>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900" w:dyaOrig="279" w14:anchorId="5D80761A">
          <v:shape id="_x0000_i1032" type="#_x0000_t75" style="width:45.3pt;height:13.95pt" o:ole="">
            <v:imagedata r:id="rId20" o:title=""/>
          </v:shape>
          <o:OLEObject Type="Embed" ProgID="Equation.DSMT4" ShapeID="_x0000_i1032" DrawAspect="Content" ObjectID="_1821098724" r:id="rId21"/>
        </w:object>
      </w:r>
      <w:r w:rsidRPr="00AC3D37">
        <w:rPr>
          <w:rFonts w:ascii="Times New Roman" w:hAnsi="Times New Roman" w:cs="Times New Roman"/>
          <w:sz w:val="24"/>
        </w:rPr>
        <w:t>.</w:t>
      </w:r>
      <w:r w:rsidRPr="00AC3D37">
        <w:rPr>
          <w:rFonts w:ascii="Times New Roman" w:hAnsi="Times New Roman" w:cs="Times New Roman"/>
          <w:sz w:val="24"/>
        </w:rPr>
        <w:tab/>
      </w:r>
      <w:r w:rsidRPr="00AC3D37">
        <w:rPr>
          <w:rFonts w:ascii="Times New Roman" w:hAnsi="Times New Roman" w:cs="Times New Roman"/>
          <w:b/>
          <w:sz w:val="24"/>
        </w:rPr>
        <w:t>C.</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1040" w:dyaOrig="279" w14:anchorId="73328ED5">
          <v:shape id="_x0000_i1033" type="#_x0000_t75" style="width:52.25pt;height:13.95pt" o:ole="">
            <v:imagedata r:id="rId22" o:title=""/>
          </v:shape>
          <o:OLEObject Type="Embed" ProgID="Equation.DSMT4" ShapeID="_x0000_i1033" DrawAspect="Content" ObjectID="_1821098725" r:id="rId23"/>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1060" w:dyaOrig="279" w14:anchorId="3A367CAE">
          <v:shape id="_x0000_i1034" type="#_x0000_t75" style="width:52.85pt;height:13.95pt" o:ole="">
            <v:imagedata r:id="rId24" o:title=""/>
          </v:shape>
          <o:OLEObject Type="Embed" ProgID="Equation.DSMT4" ShapeID="_x0000_i1034" DrawAspect="Content" ObjectID="_1821098726" r:id="rId25"/>
        </w:object>
      </w:r>
      <w:r w:rsidRPr="00AC3D37">
        <w:rPr>
          <w:rFonts w:ascii="Times New Roman" w:hAnsi="Times New Roman" w:cs="Times New Roman"/>
          <w:sz w:val="24"/>
        </w:rPr>
        <w:t>.</w:t>
      </w:r>
    </w:p>
    <w:p w14:paraId="6341AE25" w14:textId="2012EC82"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3.</w:t>
      </w:r>
      <w:r w:rsidR="00E252B8" w:rsidRPr="00AC3D37">
        <w:rPr>
          <w:rFonts w:ascii="Times New Roman" w:hAnsi="Times New Roman" w:cs="Times New Roman"/>
          <w:sz w:val="24"/>
        </w:rPr>
        <w:t xml:space="preserve"> </w:t>
      </w:r>
      <w:r w:rsidRPr="00AC3D37">
        <w:rPr>
          <w:rFonts w:ascii="Times New Roman" w:hAnsi="Times New Roman" w:cs="Times New Roman"/>
          <w:sz w:val="24"/>
        </w:rPr>
        <w:t>Tìm</w:t>
      </w:r>
      <w:r w:rsidR="00E252B8" w:rsidRPr="00AC3D37">
        <w:rPr>
          <w:rFonts w:ascii="Times New Roman" w:hAnsi="Times New Roman" w:cs="Times New Roman"/>
          <w:sz w:val="24"/>
        </w:rPr>
        <w:t xml:space="preserve"> </w:t>
      </w:r>
      <w:r w:rsidRPr="00AC3D37">
        <w:rPr>
          <w:rFonts w:ascii="Times New Roman" w:hAnsi="Times New Roman" w:cs="Times New Roman"/>
          <w:sz w:val="24"/>
        </w:rPr>
        <w:t>nguyên</w:t>
      </w:r>
      <w:r w:rsidR="00E252B8" w:rsidRPr="00AC3D37">
        <w:rPr>
          <w:rFonts w:ascii="Times New Roman" w:hAnsi="Times New Roman" w:cs="Times New Roman"/>
          <w:sz w:val="24"/>
        </w:rPr>
        <w:t xml:space="preserve"> </w:t>
      </w:r>
      <w:r w:rsidRPr="00AC3D37">
        <w:rPr>
          <w:rFonts w:ascii="Times New Roman" w:hAnsi="Times New Roman" w:cs="Times New Roman"/>
          <w:sz w:val="24"/>
        </w:rPr>
        <w:t>hàm</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6"/>
          <w:sz w:val="24"/>
        </w:rPr>
        <w:object w:dxaOrig="960" w:dyaOrig="440" w14:anchorId="378566EF">
          <v:shape id="_x0000_i1035" type="#_x0000_t75" style="width:48.2pt;height:22.05pt" o:ole="">
            <v:imagedata r:id="rId26" o:title=""/>
          </v:shape>
          <o:OLEObject Type="Embed" ProgID="Equation.DSMT4" ShapeID="_x0000_i1035" DrawAspect="Content" ObjectID="_1821098727" r:id="rId27"/>
        </w:object>
      </w:r>
      <w:r w:rsidRPr="00AC3D37">
        <w:rPr>
          <w:rFonts w:ascii="Times New Roman" w:hAnsi="Times New Roman" w:cs="Times New Roman"/>
          <w:sz w:val="24"/>
        </w:rPr>
        <w:t>.</w:t>
      </w:r>
    </w:p>
    <w:p w14:paraId="01B62FFC"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1320" w:dyaOrig="620" w14:anchorId="6F63208A">
          <v:shape id="_x0000_i1036" type="#_x0000_t75" style="width:66.2pt;height:31.35pt" o:ole="">
            <v:imagedata r:id="rId28" o:title=""/>
          </v:shape>
          <o:OLEObject Type="Embed" ProgID="Equation.DSMT4" ShapeID="_x0000_i1036" DrawAspect="Content" ObjectID="_1821098728" r:id="rId29"/>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1579" w:dyaOrig="360" w14:anchorId="2D4A7CA0">
          <v:shape id="_x0000_i1037" type="#_x0000_t75" style="width:78.95pt;height:18pt" o:ole="">
            <v:imagedata r:id="rId30" o:title=""/>
          </v:shape>
          <o:OLEObject Type="Embed" ProgID="Equation.DSMT4" ShapeID="_x0000_i1037" DrawAspect="Content" ObjectID="_1821098729" r:id="rId31"/>
        </w:object>
      </w: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1219" w:dyaOrig="320" w14:anchorId="4953E5A6">
          <v:shape id="_x0000_i1038" type="#_x0000_t75" style="width:60.95pt;height:16.25pt" o:ole="">
            <v:imagedata r:id="rId32" o:title=""/>
          </v:shape>
          <o:OLEObject Type="Embed" ProgID="Equation.DSMT4" ShapeID="_x0000_i1038" DrawAspect="Content" ObjectID="_1821098730" r:id="rId33"/>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980" w:dyaOrig="320" w14:anchorId="2BC9B149">
          <v:shape id="_x0000_i1039" type="#_x0000_t75" style="width:49.35pt;height:16.25pt" o:ole="">
            <v:imagedata r:id="rId34" o:title=""/>
          </v:shape>
          <o:OLEObject Type="Embed" ProgID="Equation.DSMT4" ShapeID="_x0000_i1039" DrawAspect="Content" ObjectID="_1821098731" r:id="rId35"/>
        </w:object>
      </w:r>
      <w:r w:rsidRPr="00AC3D37">
        <w:rPr>
          <w:rFonts w:ascii="Times New Roman" w:hAnsi="Times New Roman" w:cs="Times New Roman"/>
          <w:sz w:val="24"/>
        </w:rPr>
        <w:t>.</w:t>
      </w:r>
    </w:p>
    <w:p w14:paraId="626669E3" w14:textId="77777777"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4.</w:t>
      </w:r>
      <w:r w:rsidR="00E252B8" w:rsidRPr="00AC3D37">
        <w:rPr>
          <w:rFonts w:ascii="Times New Roman" w:hAnsi="Times New Roman" w:cs="Times New Roman"/>
          <w:sz w:val="24"/>
        </w:rPr>
        <w:t xml:space="preserve"> </w:t>
      </w:r>
      <w:r w:rsidRPr="00AC3D37">
        <w:rPr>
          <w:rFonts w:ascii="Times New Roman" w:hAnsi="Times New Roman" w:cs="Times New Roman"/>
          <w:sz w:val="24"/>
        </w:rPr>
        <w:t>Bi</w:t>
      </w:r>
      <w:r w:rsidRPr="00AC3D37">
        <w:rPr>
          <w:rFonts w:ascii="Times New Roman" w:hAnsi="Times New Roman" w:cs="Times New Roman"/>
          <w:sz w:val="24"/>
        </w:rPr>
        <w:t>ế</w:t>
      </w:r>
      <w:r w:rsidRPr="00AC3D37">
        <w:rPr>
          <w:rFonts w:ascii="Times New Roman" w:hAnsi="Times New Roman" w:cs="Times New Roman"/>
          <w:sz w:val="24"/>
        </w:rPr>
        <w:t>t</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540" w:dyaOrig="320" w14:anchorId="711FFBB6">
          <v:shape id="_x0000_i1040" type="#_x0000_t75" style="width:27.3pt;height:16.25pt" o:ole="">
            <v:imagedata r:id="rId36" o:title=""/>
          </v:shape>
          <o:OLEObject Type="Embed" ProgID="Equation.DSMT4" ShapeID="_x0000_i1040" DrawAspect="Content" ObjectID="_1821098732" r:id="rId37"/>
        </w:object>
      </w:r>
      <w:r w:rsidR="00E252B8" w:rsidRPr="00AC3D37">
        <w:rPr>
          <w:rFonts w:ascii="Times New Roman" w:hAnsi="Times New Roman" w:cs="Times New Roman"/>
          <w:sz w:val="24"/>
        </w:rPr>
        <w:t xml:space="preserve"> </w:t>
      </w:r>
      <w:r w:rsidRPr="00AC3D37">
        <w:rPr>
          <w:rFonts w:ascii="Times New Roman" w:hAnsi="Times New Roman" w:cs="Times New Roman"/>
          <w:sz w:val="24"/>
        </w:rPr>
        <w:t>là</w:t>
      </w:r>
      <w:r w:rsidR="00E252B8" w:rsidRPr="00AC3D37">
        <w:rPr>
          <w:rFonts w:ascii="Times New Roman" w:hAnsi="Times New Roman" w:cs="Times New Roman"/>
          <w:sz w:val="24"/>
        </w:rPr>
        <w:t xml:space="preserve"> </w:t>
      </w:r>
      <w:r w:rsidRPr="00AC3D37">
        <w:rPr>
          <w:rFonts w:ascii="Times New Roman" w:hAnsi="Times New Roman" w:cs="Times New Roman"/>
          <w:sz w:val="24"/>
        </w:rPr>
        <w:t>m</w:t>
      </w:r>
      <w:r w:rsidRPr="00AC3D37">
        <w:rPr>
          <w:rFonts w:ascii="Times New Roman" w:hAnsi="Times New Roman" w:cs="Times New Roman"/>
          <w:sz w:val="24"/>
        </w:rPr>
        <w:t>ộ</w:t>
      </w:r>
      <w:r w:rsidRPr="00AC3D37">
        <w:rPr>
          <w:rFonts w:ascii="Times New Roman" w:hAnsi="Times New Roman" w:cs="Times New Roman"/>
          <w:sz w:val="24"/>
        </w:rPr>
        <w:t>t</w:t>
      </w:r>
      <w:r w:rsidR="00E252B8" w:rsidRPr="00AC3D37">
        <w:rPr>
          <w:rFonts w:ascii="Times New Roman" w:hAnsi="Times New Roman" w:cs="Times New Roman"/>
          <w:sz w:val="24"/>
        </w:rPr>
        <w:t xml:space="preserve"> </w:t>
      </w:r>
      <w:r w:rsidRPr="00AC3D37">
        <w:rPr>
          <w:rFonts w:ascii="Times New Roman" w:hAnsi="Times New Roman" w:cs="Times New Roman"/>
          <w:sz w:val="24"/>
        </w:rPr>
        <w:t>nguyên</w:t>
      </w:r>
      <w:r w:rsidR="00E252B8" w:rsidRPr="00AC3D37">
        <w:rPr>
          <w:rFonts w:ascii="Times New Roman" w:hAnsi="Times New Roman" w:cs="Times New Roman"/>
          <w:sz w:val="24"/>
        </w:rPr>
        <w:t xml:space="preserve"> </w:t>
      </w:r>
      <w:r w:rsidRPr="00AC3D37">
        <w:rPr>
          <w:rFonts w:ascii="Times New Roman" w:hAnsi="Times New Roman" w:cs="Times New Roman"/>
          <w:sz w:val="24"/>
        </w:rPr>
        <w:t>hàm</w:t>
      </w:r>
      <w:r w:rsidR="00E252B8" w:rsidRPr="00AC3D37">
        <w:rPr>
          <w:rFonts w:ascii="Times New Roman" w:hAnsi="Times New Roman" w:cs="Times New Roman"/>
          <w:sz w:val="24"/>
        </w:rPr>
        <w:t xml:space="preserve"> </w:t>
      </w:r>
      <w:r w:rsidRPr="00AC3D37">
        <w:rPr>
          <w:rFonts w:ascii="Times New Roman" w:hAnsi="Times New Roman" w:cs="Times New Roman"/>
          <w:sz w:val="24"/>
        </w:rPr>
        <w:t>c</w:t>
      </w:r>
      <w:r w:rsidRPr="00AC3D37">
        <w:rPr>
          <w:rFonts w:ascii="Times New Roman" w:hAnsi="Times New Roman" w:cs="Times New Roman"/>
          <w:sz w:val="24"/>
        </w:rPr>
        <w:t>ủ</w:t>
      </w:r>
      <w:r w:rsidRPr="00AC3D37">
        <w:rPr>
          <w:rFonts w:ascii="Times New Roman" w:hAnsi="Times New Roman" w:cs="Times New Roman"/>
          <w:sz w:val="24"/>
        </w:rPr>
        <w:t>a</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540" w:dyaOrig="320" w14:anchorId="33EA7DC6">
          <v:shape id="_x0000_i1041" type="#_x0000_t75" style="width:27.3pt;height:16.25pt" o:ole="">
            <v:imagedata r:id="rId38" o:title=""/>
          </v:shape>
          <o:OLEObject Type="Embed" ProgID="Equation.DSMT4" ShapeID="_x0000_i1041" DrawAspect="Content" ObjectID="_1821098733" r:id="rId39"/>
        </w:object>
      </w:r>
      <w:r w:rsidR="00E252B8" w:rsidRPr="00AC3D37">
        <w:rPr>
          <w:rFonts w:ascii="Times New Roman" w:hAnsi="Times New Roman" w:cs="Times New Roman"/>
          <w:sz w:val="24"/>
        </w:rPr>
        <w:t xml:space="preserve"> </w:t>
      </w:r>
      <w:r w:rsidRPr="00AC3D37">
        <w:rPr>
          <w:rFonts w:ascii="Times New Roman" w:hAnsi="Times New Roman" w:cs="Times New Roman"/>
          <w:sz w:val="24"/>
        </w:rPr>
        <w:t>th</w:t>
      </w:r>
      <w:r w:rsidRPr="00AC3D37">
        <w:rPr>
          <w:rFonts w:ascii="Times New Roman" w:hAnsi="Times New Roman" w:cs="Times New Roman"/>
          <w:sz w:val="24"/>
        </w:rPr>
        <w:t>ỏ</w:t>
      </w:r>
      <w:r w:rsidRPr="00AC3D37">
        <w:rPr>
          <w:rFonts w:ascii="Times New Roman" w:hAnsi="Times New Roman" w:cs="Times New Roman"/>
          <w:sz w:val="24"/>
        </w:rPr>
        <w:t>a</w:t>
      </w:r>
      <w:r w:rsidR="00E252B8" w:rsidRPr="00AC3D37">
        <w:rPr>
          <w:rFonts w:ascii="Times New Roman" w:hAnsi="Times New Roman" w:cs="Times New Roman"/>
          <w:sz w:val="24"/>
        </w:rPr>
        <w:t xml:space="preserve"> </w:t>
      </w:r>
      <w:r w:rsidRPr="00AC3D37">
        <w:rPr>
          <w:rFonts w:ascii="Times New Roman" w:hAnsi="Times New Roman" w:cs="Times New Roman"/>
          <w:sz w:val="24"/>
        </w:rPr>
        <w:t>mãn</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1880" w:dyaOrig="320" w14:anchorId="121F52F5">
          <v:shape id="_x0000_i1042" type="#_x0000_t75" style="width:94.05pt;height:16.25pt" o:ole="">
            <v:imagedata r:id="rId40" o:title=""/>
          </v:shape>
          <o:OLEObject Type="Embed" ProgID="Equation.DSMT4" ShapeID="_x0000_i1042" DrawAspect="Content" ObjectID="_1821098734" r:id="rId41"/>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Tính</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32"/>
          <w:sz w:val="24"/>
        </w:rPr>
        <w:object w:dxaOrig="920" w:dyaOrig="760" w14:anchorId="70661391">
          <v:shape id="_x0000_i1043" type="#_x0000_t75" style="width:45.85pt;height:37.75pt" o:ole="">
            <v:imagedata r:id="rId42" o:title=""/>
          </v:shape>
          <o:OLEObject Type="Embed" ProgID="Equation.DSMT4" ShapeID="_x0000_i1043" DrawAspect="Content" ObjectID="_1821098735" r:id="rId43"/>
        </w:object>
      </w:r>
      <w:r w:rsidRPr="00AC3D37">
        <w:rPr>
          <w:rFonts w:ascii="Times New Roman" w:hAnsi="Times New Roman" w:cs="Times New Roman"/>
          <w:sz w:val="24"/>
        </w:rPr>
        <w:t>.</w:t>
      </w:r>
    </w:p>
    <w:p w14:paraId="2A393CDF"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279" w:dyaOrig="279" w14:anchorId="4ADB3405">
          <v:shape id="_x0000_i1044" type="#_x0000_t75" style="width:13.95pt;height:13.95pt" o:ole="">
            <v:imagedata r:id="rId44" o:title=""/>
          </v:shape>
          <o:OLEObject Type="Embed" ProgID="Equation.DSMT4" ShapeID="_x0000_i1044" DrawAspect="Content" ObjectID="_1821098736" r:id="rId45"/>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320" w:dyaOrig="279" w14:anchorId="77F53B90">
          <v:shape id="_x0000_i1045" type="#_x0000_t75" style="width:16.25pt;height:13.95pt" o:ole="">
            <v:imagedata r:id="rId46" o:title=""/>
          </v:shape>
          <o:OLEObject Type="Embed" ProgID="Equation.DSMT4" ShapeID="_x0000_i1045" DrawAspect="Content" ObjectID="_1821098737" r:id="rId47"/>
        </w:object>
      </w: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180" w:dyaOrig="279" w14:anchorId="7EB1F389">
          <v:shape id="_x0000_i1046" type="#_x0000_t75" style="width:9.3pt;height:13.95pt" o:ole="">
            <v:imagedata r:id="rId48" o:title=""/>
          </v:shape>
          <o:OLEObject Type="Embed" ProgID="Equation.DSMT4" ShapeID="_x0000_i1046" DrawAspect="Content" ObjectID="_1821098738" r:id="rId49"/>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300" w:dyaOrig="279" w14:anchorId="44D39237">
          <v:shape id="_x0000_i1047" type="#_x0000_t75" style="width:15.1pt;height:13.95pt" o:ole="">
            <v:imagedata r:id="rId50" o:title=""/>
          </v:shape>
          <o:OLEObject Type="Embed" ProgID="Equation.DSMT4" ShapeID="_x0000_i1047" DrawAspect="Content" ObjectID="_1821098739" r:id="rId51"/>
        </w:object>
      </w:r>
      <w:r w:rsidRPr="00AC3D37">
        <w:rPr>
          <w:rFonts w:ascii="Times New Roman" w:hAnsi="Times New Roman" w:cs="Times New Roman"/>
          <w:sz w:val="24"/>
        </w:rPr>
        <w:t>.</w:t>
      </w:r>
    </w:p>
    <w:p w14:paraId="6FFA257E" w14:textId="0DF92626"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5.</w:t>
      </w:r>
      <w:r w:rsidR="00E252B8" w:rsidRPr="00AC3D37">
        <w:rPr>
          <w:rFonts w:ascii="Times New Roman" w:hAnsi="Times New Roman" w:cs="Times New Roman"/>
          <w:sz w:val="24"/>
        </w:rPr>
        <w:t xml:space="preserve"> </w:t>
      </w:r>
      <w:r w:rsidRPr="00AC3D37">
        <w:rPr>
          <w:rFonts w:ascii="Times New Roman" w:hAnsi="Times New Roman" w:cs="Times New Roman"/>
          <w:sz w:val="24"/>
        </w:rPr>
        <w:t>Tính</w:t>
      </w:r>
      <w:r w:rsidR="00E252B8" w:rsidRPr="00AC3D37">
        <w:rPr>
          <w:rFonts w:ascii="Times New Roman" w:hAnsi="Times New Roman" w:cs="Times New Roman"/>
          <w:sz w:val="24"/>
        </w:rPr>
        <w:t xml:space="preserve"> </w:t>
      </w:r>
      <w:r w:rsidRPr="00AC3D37">
        <w:rPr>
          <w:rFonts w:ascii="Times New Roman" w:hAnsi="Times New Roman" w:cs="Times New Roman"/>
          <w:sz w:val="24"/>
        </w:rPr>
        <w:t>tích</w:t>
      </w:r>
      <w:r w:rsidR="00E252B8" w:rsidRPr="00AC3D37">
        <w:rPr>
          <w:rFonts w:ascii="Times New Roman" w:hAnsi="Times New Roman" w:cs="Times New Roman"/>
          <w:sz w:val="24"/>
        </w:rPr>
        <w:t xml:space="preserve"> </w:t>
      </w:r>
      <w:r w:rsidRPr="00AC3D37">
        <w:rPr>
          <w:rFonts w:ascii="Times New Roman" w:hAnsi="Times New Roman" w:cs="Times New Roman"/>
          <w:sz w:val="24"/>
        </w:rPr>
        <w:t>phân</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30"/>
          <w:sz w:val="24"/>
        </w:rPr>
        <w:object w:dxaOrig="780" w:dyaOrig="740" w14:anchorId="6FDB3866">
          <v:shape id="_x0000_i1048" type="#_x0000_t75" style="width:38.9pt;height:37.15pt" o:ole="">
            <v:imagedata r:id="rId52" o:title=""/>
          </v:shape>
          <o:OLEObject Type="Embed" ProgID="Equation.DSMT4" ShapeID="_x0000_i1048" DrawAspect="Content" ObjectID="_1821098740" r:id="rId53"/>
        </w:object>
      </w:r>
      <w:r w:rsidRPr="00AC3D37">
        <w:rPr>
          <w:rFonts w:ascii="Times New Roman" w:hAnsi="Times New Roman" w:cs="Times New Roman"/>
          <w:sz w:val="24"/>
        </w:rPr>
        <w:t>.</w:t>
      </w:r>
    </w:p>
    <w:p w14:paraId="0586EA6A"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740" w:dyaOrig="620" w14:anchorId="7944906C">
          <v:shape id="_x0000_i1049" type="#_x0000_t75" style="width:37.15pt;height:31.35pt" o:ole="">
            <v:imagedata r:id="rId54" o:title=""/>
          </v:shape>
          <o:OLEObject Type="Embed" ProgID="Equation.DSMT4" ShapeID="_x0000_i1049" DrawAspect="Content" ObjectID="_1821098741" r:id="rId55"/>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820" w:dyaOrig="620" w14:anchorId="18CB6010">
          <v:shape id="_x0000_i1050" type="#_x0000_t75" style="width:40.65pt;height:31.35pt" o:ole="">
            <v:imagedata r:id="rId56" o:title=""/>
          </v:shape>
          <o:OLEObject Type="Embed" ProgID="Equation.DSMT4" ShapeID="_x0000_i1050" DrawAspect="Content" ObjectID="_1821098742" r:id="rId57"/>
        </w:object>
      </w: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740" w:dyaOrig="620" w14:anchorId="6FEA94B0">
          <v:shape id="_x0000_i1051" type="#_x0000_t75" style="width:37.15pt;height:31.35pt" o:ole="">
            <v:imagedata r:id="rId58" o:title=""/>
          </v:shape>
          <o:OLEObject Type="Embed" ProgID="Equation.DSMT4" ShapeID="_x0000_i1051" DrawAspect="Content" ObjectID="_1821098743" r:id="rId59"/>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560" w:dyaOrig="279" w14:anchorId="409ACFBD">
          <v:shape id="_x0000_i1052" type="#_x0000_t75" style="width:27.85pt;height:13.95pt" o:ole="">
            <v:imagedata r:id="rId60" o:title=""/>
          </v:shape>
          <o:OLEObject Type="Embed" ProgID="Equation.DSMT4" ShapeID="_x0000_i1052" DrawAspect="Content" ObjectID="_1821098744" r:id="rId61"/>
        </w:object>
      </w:r>
      <w:r w:rsidRPr="00AC3D37">
        <w:rPr>
          <w:rFonts w:ascii="Times New Roman" w:hAnsi="Times New Roman" w:cs="Times New Roman"/>
          <w:sz w:val="24"/>
        </w:rPr>
        <w:t>.</w:t>
      </w:r>
    </w:p>
    <w:p w14:paraId="6E75C9A1" w14:textId="70E11246"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6.</w:t>
      </w:r>
      <w:r w:rsidR="00E252B8" w:rsidRPr="00AC3D37">
        <w:rPr>
          <w:rFonts w:ascii="Times New Roman" w:hAnsi="Times New Roman" w:cs="Times New Roman"/>
          <w:sz w:val="24"/>
        </w:rPr>
        <w:t xml:space="preserve"> </w:t>
      </w:r>
      <w:r w:rsidRPr="00AC3D37">
        <w:rPr>
          <w:rFonts w:ascii="Times New Roman" w:hAnsi="Times New Roman" w:cs="Times New Roman"/>
          <w:sz w:val="24"/>
        </w:rPr>
        <w:t>Tính</w:t>
      </w:r>
      <w:r w:rsidR="00E252B8" w:rsidRPr="00AC3D37">
        <w:rPr>
          <w:rFonts w:ascii="Times New Roman" w:hAnsi="Times New Roman" w:cs="Times New Roman"/>
          <w:sz w:val="24"/>
        </w:rPr>
        <w:t xml:space="preserve"> </w:t>
      </w:r>
      <w:r w:rsidRPr="00AC3D37">
        <w:rPr>
          <w:rFonts w:ascii="Times New Roman" w:hAnsi="Times New Roman" w:cs="Times New Roman"/>
          <w:sz w:val="24"/>
        </w:rPr>
        <w:t>tích</w:t>
      </w:r>
      <w:r w:rsidR="00E252B8" w:rsidRPr="00AC3D37">
        <w:rPr>
          <w:rFonts w:ascii="Times New Roman" w:hAnsi="Times New Roman" w:cs="Times New Roman"/>
          <w:sz w:val="24"/>
        </w:rPr>
        <w:t xml:space="preserve"> </w:t>
      </w:r>
      <w:r w:rsidRPr="00AC3D37">
        <w:rPr>
          <w:rFonts w:ascii="Times New Roman" w:hAnsi="Times New Roman" w:cs="Times New Roman"/>
          <w:sz w:val="24"/>
        </w:rPr>
        <w:t>phân</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48"/>
          <w:sz w:val="24"/>
        </w:rPr>
        <w:object w:dxaOrig="1380" w:dyaOrig="1080" w14:anchorId="2E18A291">
          <v:shape id="_x0000_i1053" type="#_x0000_t75" style="width:69.1pt;height:54pt" o:ole="">
            <v:imagedata r:id="rId62" o:title=""/>
          </v:shape>
          <o:OLEObject Type="Embed" ProgID="Equation.DSMT4" ShapeID="_x0000_i1053" DrawAspect="Content" ObjectID="_1821098745" r:id="rId63"/>
        </w:object>
      </w:r>
      <w:r w:rsidRPr="00AC3D37">
        <w:rPr>
          <w:rFonts w:ascii="Times New Roman" w:hAnsi="Times New Roman" w:cs="Times New Roman"/>
          <w:sz w:val="24"/>
        </w:rPr>
        <w:t>.</w:t>
      </w:r>
    </w:p>
    <w:p w14:paraId="3A17B395"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940" w:dyaOrig="680" w14:anchorId="51F922F8">
          <v:shape id="_x0000_i1054" type="#_x0000_t75" style="width:47.05pt;height:34.25pt" o:ole="">
            <v:imagedata r:id="rId64" o:title=""/>
          </v:shape>
          <o:OLEObject Type="Embed" ProgID="Equation.DSMT4" ShapeID="_x0000_i1054" DrawAspect="Content" ObjectID="_1821098746" r:id="rId65"/>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639" w:dyaOrig="620" w14:anchorId="4CB7B12C">
          <v:shape id="_x0000_i1055" type="#_x0000_t75" style="width:31.95pt;height:31.35pt" o:ole="">
            <v:imagedata r:id="rId66" o:title=""/>
          </v:shape>
          <o:OLEObject Type="Embed" ProgID="Equation.DSMT4" ShapeID="_x0000_i1055" DrawAspect="Content" ObjectID="_1821098747" r:id="rId67"/>
        </w:object>
      </w: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220" w:dyaOrig="620" w14:anchorId="2D65187D">
          <v:shape id="_x0000_i1056" type="#_x0000_t75" style="width:11.05pt;height:31.35pt" o:ole="">
            <v:imagedata r:id="rId68" o:title=""/>
          </v:shape>
          <o:OLEObject Type="Embed" ProgID="Equation.DSMT4" ShapeID="_x0000_i1056" DrawAspect="Content" ObjectID="_1821098748" r:id="rId69"/>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320" w:dyaOrig="620" w14:anchorId="7B6E6AA6">
          <v:shape id="_x0000_i1057" type="#_x0000_t75" style="width:16.25pt;height:31.35pt" o:ole="">
            <v:imagedata r:id="rId70" o:title=""/>
          </v:shape>
          <o:OLEObject Type="Embed" ProgID="Equation.DSMT4" ShapeID="_x0000_i1057" DrawAspect="Content" ObjectID="_1821098749" r:id="rId71"/>
        </w:object>
      </w:r>
      <w:r w:rsidRPr="00AC3D37">
        <w:rPr>
          <w:rFonts w:ascii="Times New Roman" w:hAnsi="Times New Roman" w:cs="Times New Roman"/>
          <w:sz w:val="24"/>
        </w:rPr>
        <w:t>.</w:t>
      </w:r>
    </w:p>
    <w:p w14:paraId="5727EE40" w14:textId="77777777"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7.</w:t>
      </w:r>
      <w:r w:rsidR="00E252B8" w:rsidRPr="00AC3D37">
        <w:rPr>
          <w:rFonts w:ascii="Times New Roman" w:hAnsi="Times New Roman" w:cs="Times New Roman"/>
          <w:sz w:val="24"/>
        </w:rPr>
        <w:t xml:space="preserve"> </w:t>
      </w:r>
      <w:r w:rsidRPr="00AC3D37">
        <w:rPr>
          <w:rFonts w:ascii="Times New Roman" w:hAnsi="Times New Roman" w:cs="Times New Roman"/>
          <w:sz w:val="24"/>
        </w:rPr>
        <w:t>G</w:t>
      </w:r>
      <w:r w:rsidRPr="00AC3D37">
        <w:rPr>
          <w:rFonts w:ascii="Times New Roman" w:hAnsi="Times New Roman" w:cs="Times New Roman"/>
          <w:sz w:val="24"/>
        </w:rPr>
        <w:t>ọ</w:t>
      </w:r>
      <w:r w:rsidRPr="00AC3D37">
        <w:rPr>
          <w:rFonts w:ascii="Times New Roman" w:hAnsi="Times New Roman" w:cs="Times New Roman"/>
          <w:sz w:val="24"/>
        </w:rPr>
        <w:t>i</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6"/>
          <w:sz w:val="24"/>
        </w:rPr>
        <w:object w:dxaOrig="220" w:dyaOrig="279" w14:anchorId="30861058">
          <v:shape id="_x0000_i1058" type="#_x0000_t75" style="width:11.05pt;height:13.95pt" o:ole="">
            <v:imagedata r:id="rId72" o:title=""/>
          </v:shape>
          <o:OLEObject Type="Embed" ProgID="Equation.DSMT4" ShapeID="_x0000_i1058" DrawAspect="Content" ObjectID="_1821098750" r:id="rId73"/>
        </w:object>
      </w:r>
      <w:r w:rsidR="00E252B8" w:rsidRPr="00AC3D37">
        <w:rPr>
          <w:rFonts w:ascii="Times New Roman" w:hAnsi="Times New Roman" w:cs="Times New Roman"/>
          <w:sz w:val="24"/>
        </w:rPr>
        <w:t xml:space="preserve"> </w:t>
      </w:r>
      <w:r w:rsidRPr="00AC3D37">
        <w:rPr>
          <w:rFonts w:ascii="Times New Roman" w:hAnsi="Times New Roman" w:cs="Times New Roman"/>
          <w:sz w:val="24"/>
        </w:rPr>
        <w:t>là</w:t>
      </w:r>
      <w:r w:rsidR="00E252B8" w:rsidRPr="00AC3D37">
        <w:rPr>
          <w:rFonts w:ascii="Times New Roman" w:hAnsi="Times New Roman" w:cs="Times New Roman"/>
          <w:sz w:val="24"/>
        </w:rPr>
        <w:t xml:space="preserve"> </w:t>
      </w:r>
      <w:r w:rsidRPr="00AC3D37">
        <w:rPr>
          <w:rFonts w:ascii="Times New Roman" w:hAnsi="Times New Roman" w:cs="Times New Roman"/>
          <w:sz w:val="24"/>
        </w:rPr>
        <w:t>di</w:t>
      </w:r>
      <w:r w:rsidRPr="00AC3D37">
        <w:rPr>
          <w:rFonts w:ascii="Times New Roman" w:hAnsi="Times New Roman" w:cs="Times New Roman"/>
          <w:sz w:val="24"/>
        </w:rPr>
        <w:t>ệ</w:t>
      </w:r>
      <w:r w:rsidRPr="00AC3D37">
        <w:rPr>
          <w:rFonts w:ascii="Times New Roman" w:hAnsi="Times New Roman" w:cs="Times New Roman"/>
          <w:sz w:val="24"/>
        </w:rPr>
        <w:t>n</w:t>
      </w:r>
      <w:r w:rsidR="00E252B8" w:rsidRPr="00AC3D37">
        <w:rPr>
          <w:rFonts w:ascii="Times New Roman" w:hAnsi="Times New Roman" w:cs="Times New Roman"/>
          <w:sz w:val="24"/>
        </w:rPr>
        <w:t xml:space="preserve"> </w:t>
      </w:r>
      <w:r w:rsidRPr="00AC3D37">
        <w:rPr>
          <w:rFonts w:ascii="Times New Roman" w:hAnsi="Times New Roman" w:cs="Times New Roman"/>
          <w:sz w:val="24"/>
        </w:rPr>
        <w:t>tích</w:t>
      </w:r>
      <w:r w:rsidR="00E252B8" w:rsidRPr="00AC3D37">
        <w:rPr>
          <w:rFonts w:ascii="Times New Roman" w:hAnsi="Times New Roman" w:cs="Times New Roman"/>
          <w:sz w:val="24"/>
        </w:rPr>
        <w:t xml:space="preserve"> </w:t>
      </w:r>
      <w:r w:rsidRPr="00AC3D37">
        <w:rPr>
          <w:rFonts w:ascii="Times New Roman" w:hAnsi="Times New Roman" w:cs="Times New Roman"/>
          <w:sz w:val="24"/>
        </w:rPr>
        <w:t>c</w:t>
      </w:r>
      <w:r w:rsidRPr="00AC3D37">
        <w:rPr>
          <w:rFonts w:ascii="Times New Roman" w:hAnsi="Times New Roman" w:cs="Times New Roman"/>
          <w:sz w:val="24"/>
        </w:rPr>
        <w:t>ủ</w:t>
      </w:r>
      <w:r w:rsidRPr="00AC3D37">
        <w:rPr>
          <w:rFonts w:ascii="Times New Roman" w:hAnsi="Times New Roman" w:cs="Times New Roman"/>
          <w:sz w:val="24"/>
        </w:rPr>
        <w:t>a</w:t>
      </w:r>
      <w:r w:rsidR="00E252B8" w:rsidRPr="00AC3D37">
        <w:rPr>
          <w:rFonts w:ascii="Times New Roman" w:hAnsi="Times New Roman" w:cs="Times New Roman"/>
          <w:sz w:val="24"/>
        </w:rPr>
        <w:t xml:space="preserve"> </w:t>
      </w:r>
      <w:r w:rsidRPr="00AC3D37">
        <w:rPr>
          <w:rFonts w:ascii="Times New Roman" w:hAnsi="Times New Roman" w:cs="Times New Roman"/>
          <w:sz w:val="24"/>
        </w:rPr>
        <w:t>hình</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Pr="00AC3D37">
        <w:rPr>
          <w:rFonts w:ascii="Times New Roman" w:hAnsi="Times New Roman" w:cs="Times New Roman"/>
          <w:sz w:val="24"/>
        </w:rPr>
        <w:t>gi</w:t>
      </w:r>
      <w:r w:rsidRPr="00AC3D37">
        <w:rPr>
          <w:rFonts w:ascii="Times New Roman" w:hAnsi="Times New Roman" w:cs="Times New Roman"/>
          <w:sz w:val="24"/>
        </w:rPr>
        <w:t>ớ</w:t>
      </w:r>
      <w:r w:rsidRPr="00AC3D37">
        <w:rPr>
          <w:rFonts w:ascii="Times New Roman" w:hAnsi="Times New Roman" w:cs="Times New Roman"/>
          <w:sz w:val="24"/>
        </w:rPr>
        <w:t>i</w:t>
      </w:r>
      <w:r w:rsidR="00E252B8" w:rsidRPr="00AC3D37">
        <w:rPr>
          <w:rFonts w:ascii="Times New Roman" w:hAnsi="Times New Roman" w:cs="Times New Roman"/>
          <w:sz w:val="24"/>
        </w:rPr>
        <w:t xml:space="preserve"> </w:t>
      </w:r>
      <w:r w:rsidRPr="00AC3D37">
        <w:rPr>
          <w:rFonts w:ascii="Times New Roman" w:hAnsi="Times New Roman" w:cs="Times New Roman"/>
          <w:sz w:val="24"/>
        </w:rPr>
        <w:t>h</w:t>
      </w:r>
      <w:r w:rsidRPr="00AC3D37">
        <w:rPr>
          <w:rFonts w:ascii="Times New Roman" w:hAnsi="Times New Roman" w:cs="Times New Roman"/>
          <w:sz w:val="24"/>
        </w:rPr>
        <w:t>ạ</w:t>
      </w:r>
      <w:r w:rsidRPr="00AC3D37">
        <w:rPr>
          <w:rFonts w:ascii="Times New Roman" w:hAnsi="Times New Roman" w:cs="Times New Roman"/>
          <w:sz w:val="24"/>
        </w:rPr>
        <w:t>n</w:t>
      </w:r>
      <w:r w:rsidR="00E252B8" w:rsidRPr="00AC3D37">
        <w:rPr>
          <w:rFonts w:ascii="Times New Roman" w:hAnsi="Times New Roman" w:cs="Times New Roman"/>
          <w:sz w:val="24"/>
        </w:rPr>
        <w:t xml:space="preserve"> </w:t>
      </w:r>
      <w:r w:rsidRPr="00AC3D37">
        <w:rPr>
          <w:rFonts w:ascii="Times New Roman" w:hAnsi="Times New Roman" w:cs="Times New Roman"/>
          <w:sz w:val="24"/>
        </w:rPr>
        <w:t>b</w:t>
      </w:r>
      <w:r w:rsidRPr="00AC3D37">
        <w:rPr>
          <w:rFonts w:ascii="Times New Roman" w:hAnsi="Times New Roman" w:cs="Times New Roman"/>
          <w:sz w:val="24"/>
        </w:rPr>
        <w:t>ở</w:t>
      </w:r>
      <w:r w:rsidRPr="00AC3D37">
        <w:rPr>
          <w:rFonts w:ascii="Times New Roman" w:hAnsi="Times New Roman" w:cs="Times New Roman"/>
          <w:sz w:val="24"/>
        </w:rPr>
        <w:t>i</w:t>
      </w:r>
      <w:r w:rsidR="00E252B8" w:rsidRPr="00AC3D37">
        <w:rPr>
          <w:rFonts w:ascii="Times New Roman" w:hAnsi="Times New Roman" w:cs="Times New Roman"/>
          <w:sz w:val="24"/>
        </w:rPr>
        <w:t xml:space="preserve"> </w:t>
      </w:r>
      <w:r w:rsidRPr="00AC3D37">
        <w:rPr>
          <w:rFonts w:ascii="Times New Roman" w:hAnsi="Times New Roman" w:cs="Times New Roman"/>
          <w:sz w:val="24"/>
        </w:rPr>
        <w:t>các</w:t>
      </w:r>
      <w:r w:rsidR="00E252B8" w:rsidRPr="00AC3D37">
        <w:rPr>
          <w:rFonts w:ascii="Times New Roman" w:hAnsi="Times New Roman" w:cs="Times New Roman"/>
          <w:sz w:val="24"/>
        </w:rPr>
        <w:t xml:space="preserve"> </w:t>
      </w:r>
      <w:r w:rsidRPr="00AC3D37">
        <w:rPr>
          <w:rFonts w:ascii="Times New Roman" w:hAnsi="Times New Roman" w:cs="Times New Roman"/>
          <w:sz w:val="24"/>
        </w:rPr>
        <w:t>đư</w:t>
      </w:r>
      <w:r w:rsidRPr="00AC3D37">
        <w:rPr>
          <w:rFonts w:ascii="Times New Roman" w:hAnsi="Times New Roman" w:cs="Times New Roman"/>
          <w:sz w:val="24"/>
        </w:rPr>
        <w:t>ờ</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2940" w:dyaOrig="320" w14:anchorId="6718F8BD">
          <v:shape id="_x0000_i1059" type="#_x0000_t75" style="width:146.9pt;height:16.25pt" o:ole="">
            <v:imagedata r:id="rId74" o:title=""/>
          </v:shape>
          <o:OLEObject Type="Embed" ProgID="Equation.DSMT4" ShapeID="_x0000_i1059" DrawAspect="Content" ObjectID="_1821098751" r:id="rId75"/>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Kh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Pr="00AC3D37">
        <w:rPr>
          <w:rFonts w:ascii="Times New Roman" w:hAnsi="Times New Roman" w:cs="Times New Roman"/>
          <w:sz w:val="24"/>
        </w:rPr>
        <w:t>đ</w:t>
      </w:r>
      <w:r w:rsidRPr="00AC3D37">
        <w:rPr>
          <w:rFonts w:ascii="Times New Roman" w:hAnsi="Times New Roman" w:cs="Times New Roman"/>
          <w:sz w:val="24"/>
        </w:rPr>
        <w:t>ị</w:t>
      </w:r>
      <w:r w:rsidRPr="00AC3D37">
        <w:rPr>
          <w:rFonts w:ascii="Times New Roman" w:hAnsi="Times New Roman" w:cs="Times New Roman"/>
          <w:sz w:val="24"/>
        </w:rPr>
        <w:t>nh</w:t>
      </w:r>
      <w:r w:rsidR="00E252B8" w:rsidRPr="00AC3D37">
        <w:rPr>
          <w:rFonts w:ascii="Times New Roman" w:hAnsi="Times New Roman" w:cs="Times New Roman"/>
          <w:sz w:val="24"/>
        </w:rPr>
        <w:t xml:space="preserve"> </w:t>
      </w:r>
      <w:r w:rsidRPr="00AC3D37">
        <w:rPr>
          <w:rFonts w:ascii="Times New Roman" w:hAnsi="Times New Roman" w:cs="Times New Roman"/>
          <w:sz w:val="24"/>
        </w:rPr>
        <w:t>nào</w:t>
      </w:r>
      <w:r w:rsidR="00E252B8" w:rsidRPr="00AC3D37">
        <w:rPr>
          <w:rFonts w:ascii="Times New Roman" w:hAnsi="Times New Roman" w:cs="Times New Roman"/>
          <w:sz w:val="24"/>
        </w:rPr>
        <w:t xml:space="preserve"> </w:t>
      </w:r>
      <w:r w:rsidRPr="00AC3D37">
        <w:rPr>
          <w:rFonts w:ascii="Times New Roman" w:hAnsi="Times New Roman" w:cs="Times New Roman"/>
          <w:sz w:val="24"/>
        </w:rPr>
        <w:t>sau</w:t>
      </w:r>
      <w:r w:rsidR="00E252B8" w:rsidRPr="00AC3D37">
        <w:rPr>
          <w:rFonts w:ascii="Times New Roman" w:hAnsi="Times New Roman" w:cs="Times New Roman"/>
          <w:sz w:val="24"/>
        </w:rPr>
        <w:t xml:space="preserve"> </w:t>
      </w:r>
      <w:r w:rsidRPr="00AC3D37">
        <w:rPr>
          <w:rFonts w:ascii="Times New Roman" w:hAnsi="Times New Roman" w:cs="Times New Roman"/>
          <w:sz w:val="24"/>
        </w:rPr>
        <w:t>đây</w:t>
      </w:r>
      <w:r w:rsidR="00E252B8" w:rsidRPr="00AC3D37">
        <w:rPr>
          <w:rFonts w:ascii="Times New Roman" w:hAnsi="Times New Roman" w:cs="Times New Roman"/>
          <w:sz w:val="24"/>
        </w:rPr>
        <w:t xml:space="preserve"> </w:t>
      </w:r>
      <w:r w:rsidRPr="00AC3D37">
        <w:rPr>
          <w:rFonts w:ascii="Times New Roman" w:hAnsi="Times New Roman" w:cs="Times New Roman"/>
          <w:sz w:val="24"/>
        </w:rPr>
        <w:t>đúng?</w:t>
      </w:r>
    </w:p>
    <w:p w14:paraId="051C884F" w14:textId="3A512C94"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2500" w:dyaOrig="760" w14:anchorId="27490B48">
          <v:shape id="_x0000_i1060" type="#_x0000_t75" style="width:124.85pt;height:37.75pt" o:ole="">
            <v:imagedata r:id="rId76" o:title=""/>
          </v:shape>
          <o:OLEObject Type="Embed" ProgID="Equation.DSMT4" ShapeID="_x0000_i1060" DrawAspect="Content" ObjectID="_1821098752" r:id="rId77"/>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2100" w:dyaOrig="760" w14:anchorId="3FA0FB77">
          <v:shape id="_x0000_i1061" type="#_x0000_t75" style="width:105.1pt;height:37.75pt" o:ole="">
            <v:imagedata r:id="rId78" o:title=""/>
          </v:shape>
          <o:OLEObject Type="Embed" ProgID="Equation.DSMT4" ShapeID="_x0000_i1061" DrawAspect="Content" ObjectID="_1821098753" r:id="rId79"/>
        </w:object>
      </w:r>
      <w:r w:rsidRPr="00AC3D37">
        <w:rPr>
          <w:rFonts w:ascii="Times New Roman" w:hAnsi="Times New Roman" w:cs="Times New Roman"/>
          <w:sz w:val="24"/>
        </w:rPr>
        <w:t>.</w:t>
      </w:r>
    </w:p>
    <w:p w14:paraId="4229EDBC"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2040" w:dyaOrig="760" w14:anchorId="53DF006C">
          <v:shape id="_x0000_i1062" type="#_x0000_t75" style="width:102.2pt;height:37.75pt" o:ole="">
            <v:imagedata r:id="rId80" o:title=""/>
          </v:shape>
          <o:OLEObject Type="Embed" ProgID="Equation.DSMT4" ShapeID="_x0000_i1062" DrawAspect="Content" ObjectID="_1821098754" r:id="rId81"/>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2260" w:dyaOrig="760" w14:anchorId="1E7B6837">
          <v:shape id="_x0000_i1063" type="#_x0000_t75" style="width:112.65pt;height:37.75pt" o:ole="">
            <v:imagedata r:id="rId82" o:title=""/>
          </v:shape>
          <o:OLEObject Type="Embed" ProgID="Equation.DSMT4" ShapeID="_x0000_i1063" DrawAspect="Content" ObjectID="_1821098755" r:id="rId83"/>
        </w:object>
      </w:r>
      <w:r w:rsidRPr="00AC3D37">
        <w:rPr>
          <w:rFonts w:ascii="Times New Roman" w:hAnsi="Times New Roman" w:cs="Times New Roman"/>
          <w:sz w:val="24"/>
        </w:rPr>
        <w:t>.</w:t>
      </w:r>
    </w:p>
    <w:p w14:paraId="4942D914" w14:textId="77777777"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8.</w:t>
      </w:r>
      <w:r w:rsidR="00E252B8" w:rsidRPr="00AC3D37">
        <w:rPr>
          <w:rFonts w:ascii="Times New Roman" w:hAnsi="Times New Roman" w:cs="Times New Roman"/>
          <w:sz w:val="24"/>
        </w:rPr>
        <w:t xml:space="preserve"> </w:t>
      </w:r>
      <w:r w:rsidRPr="00AC3D37">
        <w:rPr>
          <w:rFonts w:ascii="Times New Roman" w:hAnsi="Times New Roman" w:cs="Times New Roman"/>
          <w:sz w:val="24"/>
        </w:rPr>
        <w:t>Cho</w:t>
      </w:r>
      <w:r w:rsidR="00E252B8" w:rsidRPr="00AC3D37">
        <w:rPr>
          <w:rFonts w:ascii="Times New Roman" w:hAnsi="Times New Roman" w:cs="Times New Roman"/>
          <w:sz w:val="24"/>
        </w:rPr>
        <w:t xml:space="preserve"> </w:t>
      </w:r>
      <w:r w:rsidRPr="00AC3D37">
        <w:rPr>
          <w:rFonts w:ascii="Times New Roman" w:hAnsi="Times New Roman" w:cs="Times New Roman"/>
          <w:sz w:val="24"/>
        </w:rPr>
        <w:t>hàm</w:t>
      </w:r>
      <w:r w:rsidR="00E252B8" w:rsidRPr="00AC3D37">
        <w:rPr>
          <w:rFonts w:ascii="Times New Roman" w:hAnsi="Times New Roman" w:cs="Times New Roman"/>
          <w:sz w:val="24"/>
        </w:rPr>
        <w:t xml:space="preserve"> </w:t>
      </w:r>
      <w:r w:rsidRPr="00AC3D37">
        <w:rPr>
          <w:rFonts w:ascii="Times New Roman" w:hAnsi="Times New Roman" w:cs="Times New Roman"/>
          <w:sz w:val="24"/>
        </w:rPr>
        <w:t>s</w:t>
      </w:r>
      <w:r w:rsidRPr="00AC3D37">
        <w:rPr>
          <w:rFonts w:ascii="Times New Roman" w:hAnsi="Times New Roman" w:cs="Times New Roman"/>
          <w:sz w:val="24"/>
        </w:rPr>
        <w:t>ố</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920" w:dyaOrig="320" w14:anchorId="64B6F14B">
          <v:shape id="_x0000_i1064" type="#_x0000_t75" style="width:45.85pt;height:16.25pt" o:ole="">
            <v:imagedata r:id="rId84" o:title=""/>
          </v:shape>
          <o:OLEObject Type="Embed" ProgID="Equation.DSMT4" ShapeID="_x0000_i1064" DrawAspect="Content" ObjectID="_1821098756" r:id="rId85"/>
        </w:object>
      </w:r>
      <w:r w:rsidR="00E252B8" w:rsidRPr="00AC3D37">
        <w:rPr>
          <w:rFonts w:ascii="Times New Roman" w:hAnsi="Times New Roman" w:cs="Times New Roman"/>
          <w:sz w:val="24"/>
        </w:rPr>
        <w:t xml:space="preserve"> </w:t>
      </w:r>
      <w:r w:rsidRPr="00AC3D37">
        <w:rPr>
          <w:rFonts w:ascii="Times New Roman" w:hAnsi="Times New Roman" w:cs="Times New Roman"/>
          <w:sz w:val="24"/>
        </w:rPr>
        <w:t>có</w:t>
      </w:r>
      <w:r w:rsidR="00E252B8" w:rsidRPr="00AC3D37">
        <w:rPr>
          <w:rFonts w:ascii="Times New Roman" w:hAnsi="Times New Roman" w:cs="Times New Roman"/>
          <w:sz w:val="24"/>
        </w:rPr>
        <w:t xml:space="preserve"> </w:t>
      </w:r>
      <w:r w:rsidRPr="00AC3D37">
        <w:rPr>
          <w:rFonts w:ascii="Times New Roman" w:hAnsi="Times New Roman" w:cs="Times New Roman"/>
          <w:sz w:val="24"/>
        </w:rPr>
        <w:t>đ</w:t>
      </w:r>
      <w:r w:rsidRPr="00AC3D37">
        <w:rPr>
          <w:rFonts w:ascii="Times New Roman" w:hAnsi="Times New Roman" w:cs="Times New Roman"/>
          <w:sz w:val="24"/>
        </w:rPr>
        <w:t>ồ</w:t>
      </w:r>
      <w:r w:rsidR="00E252B8" w:rsidRPr="00AC3D37">
        <w:rPr>
          <w:rFonts w:ascii="Times New Roman" w:hAnsi="Times New Roman" w:cs="Times New Roman"/>
          <w:sz w:val="24"/>
        </w:rPr>
        <w:t xml:space="preserve"> </w:t>
      </w:r>
      <w:r w:rsidRPr="00AC3D37">
        <w:rPr>
          <w:rFonts w:ascii="Times New Roman" w:hAnsi="Times New Roman" w:cs="Times New Roman"/>
          <w:sz w:val="24"/>
        </w:rPr>
        <w:t>th</w:t>
      </w:r>
      <w:r w:rsidRPr="00AC3D37">
        <w:rPr>
          <w:rFonts w:ascii="Times New Roman" w:hAnsi="Times New Roman" w:cs="Times New Roman"/>
          <w:sz w:val="24"/>
        </w:rPr>
        <w:t>ị</w:t>
      </w:r>
      <w:r w:rsidR="00E252B8" w:rsidRPr="00AC3D37">
        <w:rPr>
          <w:rFonts w:ascii="Times New Roman" w:hAnsi="Times New Roman" w:cs="Times New Roman"/>
          <w:sz w:val="24"/>
        </w:rPr>
        <w:t xml:space="preserve"> </w:t>
      </w:r>
      <w:r w:rsidRPr="00AC3D37">
        <w:rPr>
          <w:rFonts w:ascii="Times New Roman" w:hAnsi="Times New Roman" w:cs="Times New Roman"/>
          <w:sz w:val="24"/>
        </w:rPr>
        <w:t>như</w:t>
      </w:r>
      <w:r w:rsidR="00E252B8" w:rsidRPr="00AC3D37">
        <w:rPr>
          <w:rFonts w:ascii="Times New Roman" w:hAnsi="Times New Roman" w:cs="Times New Roman"/>
          <w:sz w:val="24"/>
        </w:rPr>
        <w:t xml:space="preserve"> </w:t>
      </w:r>
      <w:r w:rsidRPr="00AC3D37">
        <w:rPr>
          <w:rFonts w:ascii="Times New Roman" w:hAnsi="Times New Roman" w:cs="Times New Roman"/>
          <w:sz w:val="24"/>
        </w:rPr>
        <w:t>hình</w:t>
      </w:r>
      <w:r w:rsidR="00E252B8" w:rsidRPr="00AC3D37">
        <w:rPr>
          <w:rFonts w:ascii="Times New Roman" w:hAnsi="Times New Roman" w:cs="Times New Roman"/>
          <w:sz w:val="24"/>
        </w:rPr>
        <w:t xml:space="preserve"> </w:t>
      </w:r>
      <w:r w:rsidRPr="00AC3D37">
        <w:rPr>
          <w:rFonts w:ascii="Times New Roman" w:hAnsi="Times New Roman" w:cs="Times New Roman"/>
          <w:sz w:val="24"/>
        </w:rPr>
        <w:t>v</w:t>
      </w:r>
      <w:r w:rsidRPr="00AC3D37">
        <w:rPr>
          <w:rFonts w:ascii="Times New Roman" w:hAnsi="Times New Roman" w:cs="Times New Roman"/>
          <w:sz w:val="24"/>
        </w:rPr>
        <w:t>ẽ</w: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G</w:t>
      </w:r>
      <w:r w:rsidRPr="00AC3D37">
        <w:rPr>
          <w:rFonts w:ascii="Times New Roman" w:hAnsi="Times New Roman" w:cs="Times New Roman"/>
          <w:sz w:val="24"/>
        </w:rPr>
        <w:t>ọ</w:t>
      </w:r>
      <w:r w:rsidRPr="00AC3D37">
        <w:rPr>
          <w:rFonts w:ascii="Times New Roman" w:hAnsi="Times New Roman" w:cs="Times New Roman"/>
          <w:sz w:val="24"/>
        </w:rPr>
        <w:t>i</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6"/>
          <w:sz w:val="24"/>
        </w:rPr>
        <w:object w:dxaOrig="220" w:dyaOrig="279" w14:anchorId="18160D34">
          <v:shape id="_x0000_i1065" type="#_x0000_t75" style="width:11.05pt;height:13.95pt" o:ole="">
            <v:imagedata r:id="rId86" o:title=""/>
          </v:shape>
          <o:OLEObject Type="Embed" ProgID="Equation.DSMT4" ShapeID="_x0000_i1065" DrawAspect="Content" ObjectID="_1821098757" r:id="rId87"/>
        </w:object>
      </w:r>
      <w:r w:rsidR="00E252B8" w:rsidRPr="00AC3D37">
        <w:rPr>
          <w:rFonts w:ascii="Times New Roman" w:hAnsi="Times New Roman" w:cs="Times New Roman"/>
          <w:sz w:val="24"/>
        </w:rPr>
        <w:t xml:space="preserve"> </w:t>
      </w:r>
      <w:r w:rsidRPr="00AC3D37">
        <w:rPr>
          <w:rFonts w:ascii="Times New Roman" w:hAnsi="Times New Roman" w:cs="Times New Roman"/>
          <w:sz w:val="24"/>
        </w:rPr>
        <w:t>là</w:t>
      </w:r>
      <w:r w:rsidR="00E252B8" w:rsidRPr="00AC3D37">
        <w:rPr>
          <w:rFonts w:ascii="Times New Roman" w:hAnsi="Times New Roman" w:cs="Times New Roman"/>
          <w:sz w:val="24"/>
        </w:rPr>
        <w:t xml:space="preserve"> </w:t>
      </w:r>
      <w:r w:rsidRPr="00AC3D37">
        <w:rPr>
          <w:rFonts w:ascii="Times New Roman" w:hAnsi="Times New Roman" w:cs="Times New Roman"/>
          <w:sz w:val="24"/>
        </w:rPr>
        <w:t>di</w:t>
      </w:r>
      <w:r w:rsidRPr="00AC3D37">
        <w:rPr>
          <w:rFonts w:ascii="Times New Roman" w:hAnsi="Times New Roman" w:cs="Times New Roman"/>
          <w:sz w:val="24"/>
        </w:rPr>
        <w:t>ệ</w:t>
      </w:r>
      <w:r w:rsidRPr="00AC3D37">
        <w:rPr>
          <w:rFonts w:ascii="Times New Roman" w:hAnsi="Times New Roman" w:cs="Times New Roman"/>
          <w:sz w:val="24"/>
        </w:rPr>
        <w:t>n</w:t>
      </w:r>
      <w:r w:rsidR="00E252B8" w:rsidRPr="00AC3D37">
        <w:rPr>
          <w:rFonts w:ascii="Times New Roman" w:hAnsi="Times New Roman" w:cs="Times New Roman"/>
          <w:sz w:val="24"/>
        </w:rPr>
        <w:t xml:space="preserve"> </w:t>
      </w:r>
      <w:r w:rsidRPr="00AC3D37">
        <w:rPr>
          <w:rFonts w:ascii="Times New Roman" w:hAnsi="Times New Roman" w:cs="Times New Roman"/>
          <w:sz w:val="24"/>
        </w:rPr>
        <w:t>tích</w:t>
      </w:r>
      <w:r w:rsidR="00E252B8" w:rsidRPr="00AC3D37">
        <w:rPr>
          <w:rFonts w:ascii="Times New Roman" w:hAnsi="Times New Roman" w:cs="Times New Roman"/>
          <w:sz w:val="24"/>
        </w:rPr>
        <w:t xml:space="preserve"> </w:t>
      </w:r>
      <w:r w:rsidRPr="00AC3D37">
        <w:rPr>
          <w:rFonts w:ascii="Times New Roman" w:hAnsi="Times New Roman" w:cs="Times New Roman"/>
          <w:sz w:val="24"/>
        </w:rPr>
        <w:t>hình</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Pr="00AC3D37">
        <w:rPr>
          <w:rFonts w:ascii="Times New Roman" w:hAnsi="Times New Roman" w:cs="Times New Roman"/>
          <w:sz w:val="24"/>
        </w:rPr>
        <w:t>gi</w:t>
      </w:r>
      <w:r w:rsidRPr="00AC3D37">
        <w:rPr>
          <w:rFonts w:ascii="Times New Roman" w:hAnsi="Times New Roman" w:cs="Times New Roman"/>
          <w:sz w:val="24"/>
        </w:rPr>
        <w:t>ớ</w:t>
      </w:r>
      <w:r w:rsidRPr="00AC3D37">
        <w:rPr>
          <w:rFonts w:ascii="Times New Roman" w:hAnsi="Times New Roman" w:cs="Times New Roman"/>
          <w:sz w:val="24"/>
        </w:rPr>
        <w:t>i</w:t>
      </w:r>
      <w:r w:rsidR="00E252B8" w:rsidRPr="00AC3D37">
        <w:rPr>
          <w:rFonts w:ascii="Times New Roman" w:hAnsi="Times New Roman" w:cs="Times New Roman"/>
          <w:sz w:val="24"/>
        </w:rPr>
        <w:t xml:space="preserve"> </w:t>
      </w:r>
      <w:r w:rsidRPr="00AC3D37">
        <w:rPr>
          <w:rFonts w:ascii="Times New Roman" w:hAnsi="Times New Roman" w:cs="Times New Roman"/>
          <w:sz w:val="24"/>
        </w:rPr>
        <w:t>h</w:t>
      </w:r>
      <w:r w:rsidRPr="00AC3D37">
        <w:rPr>
          <w:rFonts w:ascii="Times New Roman" w:hAnsi="Times New Roman" w:cs="Times New Roman"/>
          <w:sz w:val="24"/>
        </w:rPr>
        <w:t>ạ</w:t>
      </w:r>
      <w:r w:rsidRPr="00AC3D37">
        <w:rPr>
          <w:rFonts w:ascii="Times New Roman" w:hAnsi="Times New Roman" w:cs="Times New Roman"/>
          <w:sz w:val="24"/>
        </w:rPr>
        <w:t>n</w:t>
      </w:r>
      <w:r w:rsidR="00E252B8" w:rsidRPr="00AC3D37">
        <w:rPr>
          <w:rFonts w:ascii="Times New Roman" w:hAnsi="Times New Roman" w:cs="Times New Roman"/>
          <w:sz w:val="24"/>
        </w:rPr>
        <w:t xml:space="preserve"> </w:t>
      </w:r>
      <w:r w:rsidRPr="00AC3D37">
        <w:rPr>
          <w:rFonts w:ascii="Times New Roman" w:hAnsi="Times New Roman" w:cs="Times New Roman"/>
          <w:sz w:val="24"/>
        </w:rPr>
        <w:t>b</w:t>
      </w:r>
      <w:r w:rsidRPr="00AC3D37">
        <w:rPr>
          <w:rFonts w:ascii="Times New Roman" w:hAnsi="Times New Roman" w:cs="Times New Roman"/>
          <w:sz w:val="24"/>
        </w:rPr>
        <w:t>ở</w:t>
      </w:r>
      <w:r w:rsidRPr="00AC3D37">
        <w:rPr>
          <w:rFonts w:ascii="Times New Roman" w:hAnsi="Times New Roman" w:cs="Times New Roman"/>
          <w:sz w:val="24"/>
        </w:rPr>
        <w:t>i</w:t>
      </w:r>
      <w:r w:rsidR="00E252B8" w:rsidRPr="00AC3D37">
        <w:rPr>
          <w:rFonts w:ascii="Times New Roman" w:hAnsi="Times New Roman" w:cs="Times New Roman"/>
          <w:sz w:val="24"/>
        </w:rPr>
        <w:t xml:space="preserve"> </w:t>
      </w:r>
      <w:r w:rsidRPr="00AC3D37">
        <w:rPr>
          <w:rFonts w:ascii="Times New Roman" w:hAnsi="Times New Roman" w:cs="Times New Roman"/>
          <w:sz w:val="24"/>
        </w:rPr>
        <w:t>đ</w:t>
      </w:r>
      <w:r w:rsidRPr="00AC3D37">
        <w:rPr>
          <w:rFonts w:ascii="Times New Roman" w:hAnsi="Times New Roman" w:cs="Times New Roman"/>
          <w:sz w:val="24"/>
        </w:rPr>
        <w:t>ồ</w:t>
      </w:r>
      <w:r w:rsidR="00E252B8" w:rsidRPr="00AC3D37">
        <w:rPr>
          <w:rFonts w:ascii="Times New Roman" w:hAnsi="Times New Roman" w:cs="Times New Roman"/>
          <w:sz w:val="24"/>
        </w:rPr>
        <w:t xml:space="preserve"> </w:t>
      </w:r>
      <w:r w:rsidRPr="00AC3D37">
        <w:rPr>
          <w:rFonts w:ascii="Times New Roman" w:hAnsi="Times New Roman" w:cs="Times New Roman"/>
          <w:sz w:val="24"/>
        </w:rPr>
        <w:t>th</w:t>
      </w:r>
      <w:r w:rsidRPr="00AC3D37">
        <w:rPr>
          <w:rFonts w:ascii="Times New Roman" w:hAnsi="Times New Roman" w:cs="Times New Roman"/>
          <w:sz w:val="24"/>
        </w:rPr>
        <w:t>ị</w:t>
      </w:r>
      <w:r w:rsidR="00E252B8" w:rsidRPr="00AC3D37">
        <w:rPr>
          <w:rFonts w:ascii="Times New Roman" w:hAnsi="Times New Roman" w:cs="Times New Roman"/>
          <w:sz w:val="24"/>
        </w:rPr>
        <w:t xml:space="preserve"> </w:t>
      </w:r>
      <w:r w:rsidRPr="00AC3D37">
        <w:rPr>
          <w:rFonts w:ascii="Times New Roman" w:hAnsi="Times New Roman" w:cs="Times New Roman"/>
          <w:sz w:val="24"/>
        </w:rPr>
        <w:t>hàm</w:t>
      </w:r>
      <w:r w:rsidR="00E252B8" w:rsidRPr="00AC3D37">
        <w:rPr>
          <w:rFonts w:ascii="Times New Roman" w:hAnsi="Times New Roman" w:cs="Times New Roman"/>
          <w:sz w:val="24"/>
        </w:rPr>
        <w:t xml:space="preserve"> </w:t>
      </w:r>
      <w:r w:rsidRPr="00AC3D37">
        <w:rPr>
          <w:rFonts w:ascii="Times New Roman" w:hAnsi="Times New Roman" w:cs="Times New Roman"/>
          <w:sz w:val="24"/>
        </w:rPr>
        <w:t>s</w:t>
      </w:r>
      <w:r w:rsidRPr="00AC3D37">
        <w:rPr>
          <w:rFonts w:ascii="Times New Roman" w:hAnsi="Times New Roman" w:cs="Times New Roman"/>
          <w:sz w:val="24"/>
        </w:rPr>
        <w:t>ố</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920" w:dyaOrig="320" w14:anchorId="39A38ABE">
          <v:shape id="_x0000_i1066" type="#_x0000_t75" style="width:45.85pt;height:16.25pt" o:ole="">
            <v:imagedata r:id="rId88" o:title=""/>
          </v:shape>
          <o:OLEObject Type="Embed" ProgID="Equation.DSMT4" ShapeID="_x0000_i1066" DrawAspect="Content" ObjectID="_1821098758" r:id="rId89"/>
        </w:object>
      </w:r>
      <w:r w:rsidR="00E252B8" w:rsidRPr="00AC3D37">
        <w:rPr>
          <w:rFonts w:ascii="Times New Roman" w:hAnsi="Times New Roman" w:cs="Times New Roman"/>
          <w:sz w:val="24"/>
        </w:rPr>
        <w:t xml:space="preserve"> </w:t>
      </w:r>
      <w:r w:rsidRPr="00AC3D37">
        <w:rPr>
          <w:rFonts w:ascii="Times New Roman" w:hAnsi="Times New Roman" w:cs="Times New Roman"/>
          <w:sz w:val="24"/>
        </w:rPr>
        <w:t>và</w:t>
      </w:r>
      <w:r w:rsidR="00E252B8" w:rsidRPr="00AC3D37">
        <w:rPr>
          <w:rFonts w:ascii="Times New Roman" w:hAnsi="Times New Roman" w:cs="Times New Roman"/>
          <w:sz w:val="24"/>
        </w:rPr>
        <w:t xml:space="preserve"> </w:t>
      </w:r>
      <w:r w:rsidRPr="00AC3D37">
        <w:rPr>
          <w:rFonts w:ascii="Times New Roman" w:hAnsi="Times New Roman" w:cs="Times New Roman"/>
          <w:sz w:val="24"/>
        </w:rPr>
        <w:t>tr</w:t>
      </w:r>
      <w:r w:rsidRPr="00AC3D37">
        <w:rPr>
          <w:rFonts w:ascii="Times New Roman" w:hAnsi="Times New Roman" w:cs="Times New Roman"/>
          <w:sz w:val="24"/>
        </w:rPr>
        <w:t>ụ</w:t>
      </w:r>
      <w:r w:rsidRPr="00AC3D37">
        <w:rPr>
          <w:rFonts w:ascii="Times New Roman" w:hAnsi="Times New Roman" w:cs="Times New Roman"/>
          <w:sz w:val="24"/>
        </w:rPr>
        <w:t>c</w:t>
      </w:r>
      <w:r w:rsidR="00E252B8" w:rsidRPr="00AC3D37">
        <w:rPr>
          <w:rFonts w:ascii="Times New Roman" w:hAnsi="Times New Roman" w:cs="Times New Roman"/>
          <w:sz w:val="24"/>
        </w:rPr>
        <w:t xml:space="preserve"> </w:t>
      </w:r>
      <w:r w:rsidRPr="00AC3D37">
        <w:rPr>
          <w:rFonts w:ascii="Times New Roman" w:hAnsi="Times New Roman" w:cs="Times New Roman"/>
          <w:sz w:val="24"/>
        </w:rPr>
        <w:t>hoành</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ầ</w:t>
      </w:r>
      <w:r w:rsidRPr="00AC3D37">
        <w:rPr>
          <w:rFonts w:ascii="Times New Roman" w:hAnsi="Times New Roman" w:cs="Times New Roman"/>
          <w:sz w:val="24"/>
        </w:rPr>
        <w:t>n</w:t>
      </w:r>
      <w:r w:rsidR="00E252B8" w:rsidRPr="00AC3D37">
        <w:rPr>
          <w:rFonts w:ascii="Times New Roman" w:hAnsi="Times New Roman" w:cs="Times New Roman"/>
          <w:sz w:val="24"/>
        </w:rPr>
        <w:t xml:space="preserve"> </w:t>
      </w:r>
      <w:r w:rsidRPr="00AC3D37">
        <w:rPr>
          <w:rFonts w:ascii="Times New Roman" w:hAnsi="Times New Roman" w:cs="Times New Roman"/>
          <w:sz w:val="24"/>
        </w:rPr>
        <w:t>g</w:t>
      </w:r>
      <w:r w:rsidRPr="00AC3D37">
        <w:rPr>
          <w:rFonts w:ascii="Times New Roman" w:hAnsi="Times New Roman" w:cs="Times New Roman"/>
          <w:sz w:val="24"/>
        </w:rPr>
        <w:t>ạ</w:t>
      </w:r>
      <w:r w:rsidRPr="00AC3D37">
        <w:rPr>
          <w:rFonts w:ascii="Times New Roman" w:hAnsi="Times New Roman" w:cs="Times New Roman"/>
          <w:sz w:val="24"/>
        </w:rPr>
        <w:t>ch</w:t>
      </w:r>
      <w:r w:rsidR="00E252B8" w:rsidRPr="00AC3D37">
        <w:rPr>
          <w:rFonts w:ascii="Times New Roman" w:hAnsi="Times New Roman" w:cs="Times New Roman"/>
          <w:sz w:val="24"/>
        </w:rPr>
        <w:t xml:space="preserve"> </w:t>
      </w:r>
      <w:r w:rsidRPr="00AC3D37">
        <w:rPr>
          <w:rFonts w:ascii="Times New Roman" w:hAnsi="Times New Roman" w:cs="Times New Roman"/>
          <w:sz w:val="24"/>
        </w:rPr>
        <w:t>chéo</w:t>
      </w:r>
      <w:r w:rsidR="00E252B8" w:rsidRPr="00AC3D37">
        <w:rPr>
          <w:rFonts w:ascii="Times New Roman" w:hAnsi="Times New Roman" w:cs="Times New Roman"/>
          <w:sz w:val="24"/>
        </w:rPr>
        <w:t xml:space="preserve"> </w:t>
      </w:r>
      <w:r w:rsidRPr="00AC3D37">
        <w:rPr>
          <w:rFonts w:ascii="Times New Roman" w:hAnsi="Times New Roman" w:cs="Times New Roman"/>
          <w:sz w:val="24"/>
        </w:rPr>
        <w:t>trong</w:t>
      </w:r>
      <w:r w:rsidR="00E252B8" w:rsidRPr="00AC3D37">
        <w:rPr>
          <w:rFonts w:ascii="Times New Roman" w:hAnsi="Times New Roman" w:cs="Times New Roman"/>
          <w:sz w:val="24"/>
        </w:rPr>
        <w:t xml:space="preserve"> </w:t>
      </w:r>
      <w:r w:rsidRPr="00AC3D37">
        <w:rPr>
          <w:rFonts w:ascii="Times New Roman" w:hAnsi="Times New Roman" w:cs="Times New Roman"/>
          <w:sz w:val="24"/>
        </w:rPr>
        <w:t>hình).</w:t>
      </w:r>
      <w:r w:rsidR="00E252B8" w:rsidRPr="00AC3D37">
        <w:rPr>
          <w:rFonts w:ascii="Times New Roman" w:hAnsi="Times New Roman" w:cs="Times New Roman"/>
          <w:sz w:val="24"/>
        </w:rPr>
        <w:t xml:space="preserve"> </w:t>
      </w:r>
      <w:r w:rsidRPr="00AC3D37">
        <w:rPr>
          <w:rFonts w:ascii="Times New Roman" w:hAnsi="Times New Roman" w:cs="Times New Roman"/>
          <w:sz w:val="24"/>
        </w:rPr>
        <w:t>Kh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Pr="00AC3D37">
        <w:rPr>
          <w:rFonts w:ascii="Times New Roman" w:hAnsi="Times New Roman" w:cs="Times New Roman"/>
          <w:sz w:val="24"/>
        </w:rPr>
        <w:t>đ</w:t>
      </w:r>
      <w:r w:rsidRPr="00AC3D37">
        <w:rPr>
          <w:rFonts w:ascii="Times New Roman" w:hAnsi="Times New Roman" w:cs="Times New Roman"/>
          <w:sz w:val="24"/>
        </w:rPr>
        <w:t>ị</w:t>
      </w:r>
      <w:r w:rsidRPr="00AC3D37">
        <w:rPr>
          <w:rFonts w:ascii="Times New Roman" w:hAnsi="Times New Roman" w:cs="Times New Roman"/>
          <w:sz w:val="24"/>
        </w:rPr>
        <w:t>nh</w:t>
      </w:r>
      <w:r w:rsidR="00E252B8" w:rsidRPr="00AC3D37">
        <w:rPr>
          <w:rFonts w:ascii="Times New Roman" w:hAnsi="Times New Roman" w:cs="Times New Roman"/>
          <w:sz w:val="24"/>
        </w:rPr>
        <w:t xml:space="preserve"> </w:t>
      </w:r>
      <w:r w:rsidRPr="00AC3D37">
        <w:rPr>
          <w:rFonts w:ascii="Times New Roman" w:hAnsi="Times New Roman" w:cs="Times New Roman"/>
          <w:sz w:val="24"/>
        </w:rPr>
        <w:t>nào</w:t>
      </w:r>
      <w:r w:rsidR="00E252B8" w:rsidRPr="00AC3D37">
        <w:rPr>
          <w:rFonts w:ascii="Times New Roman" w:hAnsi="Times New Roman" w:cs="Times New Roman"/>
          <w:sz w:val="24"/>
        </w:rPr>
        <w:t xml:space="preserve"> </w:t>
      </w:r>
      <w:r w:rsidRPr="00AC3D37">
        <w:rPr>
          <w:rFonts w:ascii="Times New Roman" w:hAnsi="Times New Roman" w:cs="Times New Roman"/>
          <w:sz w:val="24"/>
        </w:rPr>
        <w:t>sau</w:t>
      </w:r>
      <w:r w:rsidR="00E252B8" w:rsidRPr="00AC3D37">
        <w:rPr>
          <w:rFonts w:ascii="Times New Roman" w:hAnsi="Times New Roman" w:cs="Times New Roman"/>
          <w:sz w:val="24"/>
        </w:rPr>
        <w:t xml:space="preserve"> </w:t>
      </w:r>
      <w:r w:rsidRPr="00AC3D37">
        <w:rPr>
          <w:rFonts w:ascii="Times New Roman" w:hAnsi="Times New Roman" w:cs="Times New Roman"/>
          <w:sz w:val="24"/>
        </w:rPr>
        <w:t>đây</w:t>
      </w:r>
      <w:r w:rsidR="00E252B8" w:rsidRPr="00AC3D37">
        <w:rPr>
          <w:rFonts w:ascii="Times New Roman" w:hAnsi="Times New Roman" w:cs="Times New Roman"/>
          <w:sz w:val="24"/>
        </w:rPr>
        <w:t xml:space="preserve"> </w:t>
      </w:r>
      <w:r w:rsidRPr="00AC3D37">
        <w:rPr>
          <w:rFonts w:ascii="Times New Roman" w:hAnsi="Times New Roman" w:cs="Times New Roman"/>
          <w:sz w:val="24"/>
        </w:rPr>
        <w:t>đúng.</w:t>
      </w:r>
    </w:p>
    <w:p w14:paraId="0F16665E" w14:textId="77777777" w:rsidR="00E252B8" w:rsidRPr="00AC3D37" w:rsidRDefault="00AC3D37" w:rsidP="00E252B8">
      <w:pPr>
        <w:spacing w:after="0" w:line="240" w:lineRule="auto"/>
        <w:ind w:left="25"/>
        <w:jc w:val="center"/>
        <w:rPr>
          <w:rFonts w:ascii="Times New Roman" w:hAnsi="Times New Roman" w:cs="Times New Roman"/>
          <w:sz w:val="24"/>
        </w:rPr>
      </w:pPr>
      <w:r w:rsidRPr="00AC3D37">
        <w:rPr>
          <w:rFonts w:ascii="Times New Roman" w:hAnsi="Times New Roman" w:cs="Times New Roman"/>
          <w:noProof/>
          <w:sz w:val="24"/>
        </w:rPr>
        <w:drawing>
          <wp:inline distT="0" distB="0" distL="0" distR="0" wp14:anchorId="52D5854F" wp14:editId="646801FC">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0-36.PNG"/>
                    <pic:cNvPicPr/>
                  </pic:nvPicPr>
                  <pic:blipFill>
                    <a:blip r:embed="rId90"/>
                    <a:stretch>
                      <a:fillRect/>
                    </a:stretch>
                  </pic:blipFill>
                  <pic:spPr>
                    <a:xfrm>
                      <a:off x="0" y="0"/>
                      <a:ext cx="2743200" cy="1828800"/>
                    </a:xfrm>
                    <a:prstGeom prst="rect">
                      <a:avLst/>
                    </a:prstGeom>
                  </pic:spPr>
                </pic:pic>
              </a:graphicData>
            </a:graphic>
          </wp:inline>
        </w:drawing>
      </w:r>
    </w:p>
    <w:p w14:paraId="68D68CA3" w14:textId="248EA32B" w:rsidR="007F2D9B" w:rsidRPr="00AC3D37" w:rsidRDefault="007F2D9B" w:rsidP="00E252B8">
      <w:pPr>
        <w:spacing w:after="0" w:line="240" w:lineRule="auto"/>
        <w:ind w:left="25"/>
        <w:rPr>
          <w:rFonts w:ascii="Times New Roman" w:hAnsi="Times New Roman" w:cs="Times New Roman"/>
          <w:sz w:val="24"/>
        </w:rPr>
      </w:pPr>
    </w:p>
    <w:p w14:paraId="21C46B7B"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2520" w:dyaOrig="760" w14:anchorId="52CF809D">
          <v:shape id="_x0000_i1067" type="#_x0000_t75" style="width:126pt;height:37.75pt" o:ole="">
            <v:imagedata r:id="rId91" o:title=""/>
          </v:shape>
          <o:OLEObject Type="Embed" ProgID="Equation.DSMT4" ShapeID="_x0000_i1067" DrawAspect="Content" ObjectID="_1821098759" r:id="rId92"/>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30"/>
          <w:sz w:val="24"/>
        </w:rPr>
        <w:object w:dxaOrig="1340" w:dyaOrig="740" w14:anchorId="11FDDE90">
          <v:shape id="_x0000_i1068" type="#_x0000_t75" style="width:67.35pt;height:37.15pt" o:ole="">
            <v:imagedata r:id="rId93" o:title=""/>
          </v:shape>
          <o:OLEObject Type="Embed" ProgID="Equation.DSMT4" ShapeID="_x0000_i1068" DrawAspect="Content" ObjectID="_1821098760" r:id="rId94"/>
        </w:object>
      </w:r>
      <w:r w:rsidRPr="00AC3D37">
        <w:rPr>
          <w:rFonts w:ascii="Times New Roman" w:hAnsi="Times New Roman" w:cs="Times New Roman"/>
          <w:sz w:val="24"/>
        </w:rPr>
        <w:t>.</w:t>
      </w:r>
    </w:p>
    <w:p w14:paraId="62EC1949" w14:textId="32A5E810"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2380" w:dyaOrig="760" w14:anchorId="2D5D9ED4">
          <v:shape id="_x0000_i1069" type="#_x0000_t75" style="width:119.05pt;height:37.75pt" o:ole="">
            <v:imagedata r:id="rId95" o:title=""/>
          </v:shape>
          <o:OLEObject Type="Embed" ProgID="Equation.DSMT4" ShapeID="_x0000_i1069" DrawAspect="Content" ObjectID="_1821098761" r:id="rId96"/>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2380" w:dyaOrig="760" w14:anchorId="1AF050FA">
          <v:shape id="_x0000_i1070" type="#_x0000_t75" style="width:119.05pt;height:37.75pt" o:ole="">
            <v:imagedata r:id="rId97" o:title=""/>
          </v:shape>
          <o:OLEObject Type="Embed" ProgID="Equation.DSMT4" ShapeID="_x0000_i1070" DrawAspect="Content" ObjectID="_1821098762" r:id="rId98"/>
        </w:object>
      </w:r>
      <w:r w:rsidRPr="00AC3D37">
        <w:rPr>
          <w:rFonts w:ascii="Times New Roman" w:hAnsi="Times New Roman" w:cs="Times New Roman"/>
          <w:sz w:val="24"/>
        </w:rPr>
        <w:t>.</w:t>
      </w:r>
    </w:p>
    <w:p w14:paraId="65165DD3" w14:textId="77777777"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lastRenderedPageBreak/>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9.</w:t>
      </w:r>
      <w:r w:rsidR="00E252B8" w:rsidRPr="00AC3D37">
        <w:rPr>
          <w:rFonts w:ascii="Times New Roman" w:hAnsi="Times New Roman" w:cs="Times New Roman"/>
          <w:sz w:val="24"/>
        </w:rPr>
        <w:t xml:space="preserve"> </w:t>
      </w:r>
      <w:r w:rsidRPr="00AC3D37">
        <w:rPr>
          <w:rFonts w:ascii="Times New Roman" w:hAnsi="Times New Roman" w:cs="Times New Roman"/>
          <w:sz w:val="24"/>
        </w:rPr>
        <w:t>Cho</w:t>
      </w:r>
      <w:r w:rsidR="00E252B8" w:rsidRPr="00AC3D37">
        <w:rPr>
          <w:rFonts w:ascii="Times New Roman" w:hAnsi="Times New Roman" w:cs="Times New Roman"/>
          <w:sz w:val="24"/>
        </w:rPr>
        <w:t xml:space="preserve"> </w:t>
      </w:r>
      <w:r w:rsidRPr="00AC3D37">
        <w:rPr>
          <w:rFonts w:ascii="Times New Roman" w:hAnsi="Times New Roman" w:cs="Times New Roman"/>
          <w:sz w:val="24"/>
        </w:rPr>
        <w:t>hình</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Pr="00AC3D37">
        <w:rPr>
          <w:rFonts w:ascii="Times New Roman" w:hAnsi="Times New Roman" w:cs="Times New Roman"/>
          <w:sz w:val="24"/>
        </w:rPr>
        <w:t>gi</w:t>
      </w:r>
      <w:r w:rsidRPr="00AC3D37">
        <w:rPr>
          <w:rFonts w:ascii="Times New Roman" w:hAnsi="Times New Roman" w:cs="Times New Roman"/>
          <w:sz w:val="24"/>
        </w:rPr>
        <w:t>ớ</w:t>
      </w:r>
      <w:r w:rsidRPr="00AC3D37">
        <w:rPr>
          <w:rFonts w:ascii="Times New Roman" w:hAnsi="Times New Roman" w:cs="Times New Roman"/>
          <w:sz w:val="24"/>
        </w:rPr>
        <w:t>i</w:t>
      </w:r>
      <w:r w:rsidR="00E252B8" w:rsidRPr="00AC3D37">
        <w:rPr>
          <w:rFonts w:ascii="Times New Roman" w:hAnsi="Times New Roman" w:cs="Times New Roman"/>
          <w:sz w:val="24"/>
        </w:rPr>
        <w:t xml:space="preserve"> </w:t>
      </w:r>
      <w:r w:rsidRPr="00AC3D37">
        <w:rPr>
          <w:rFonts w:ascii="Times New Roman" w:hAnsi="Times New Roman" w:cs="Times New Roman"/>
          <w:sz w:val="24"/>
        </w:rPr>
        <w:t>h</w:t>
      </w:r>
      <w:r w:rsidRPr="00AC3D37">
        <w:rPr>
          <w:rFonts w:ascii="Times New Roman" w:hAnsi="Times New Roman" w:cs="Times New Roman"/>
          <w:sz w:val="24"/>
        </w:rPr>
        <w:t>ạ</w:t>
      </w:r>
      <w:r w:rsidRPr="00AC3D37">
        <w:rPr>
          <w:rFonts w:ascii="Times New Roman" w:hAnsi="Times New Roman" w:cs="Times New Roman"/>
          <w:sz w:val="24"/>
        </w:rPr>
        <w:t>n</w:t>
      </w:r>
      <w:r w:rsidR="00E252B8" w:rsidRPr="00AC3D37">
        <w:rPr>
          <w:rFonts w:ascii="Times New Roman" w:hAnsi="Times New Roman" w:cs="Times New Roman"/>
          <w:sz w:val="24"/>
        </w:rPr>
        <w:t xml:space="preserve"> </w:t>
      </w:r>
      <w:r w:rsidRPr="00AC3D37">
        <w:rPr>
          <w:rFonts w:ascii="Times New Roman" w:hAnsi="Times New Roman" w:cs="Times New Roman"/>
          <w:sz w:val="24"/>
        </w:rPr>
        <w:t>b</w:t>
      </w:r>
      <w:r w:rsidRPr="00AC3D37">
        <w:rPr>
          <w:rFonts w:ascii="Times New Roman" w:hAnsi="Times New Roman" w:cs="Times New Roman"/>
          <w:sz w:val="24"/>
        </w:rPr>
        <w:t>ở</w:t>
      </w:r>
      <w:r w:rsidRPr="00AC3D37">
        <w:rPr>
          <w:rFonts w:ascii="Times New Roman" w:hAnsi="Times New Roman" w:cs="Times New Roman"/>
          <w:sz w:val="24"/>
        </w:rPr>
        <w:t>i</w:t>
      </w:r>
      <w:r w:rsidR="00E252B8" w:rsidRPr="00AC3D37">
        <w:rPr>
          <w:rFonts w:ascii="Times New Roman" w:hAnsi="Times New Roman" w:cs="Times New Roman"/>
          <w:sz w:val="24"/>
        </w:rPr>
        <w:t xml:space="preserve"> </w:t>
      </w:r>
      <w:r w:rsidRPr="00AC3D37">
        <w:rPr>
          <w:rFonts w:ascii="Times New Roman" w:hAnsi="Times New Roman" w:cs="Times New Roman"/>
          <w:sz w:val="24"/>
        </w:rPr>
        <w:t>đ</w:t>
      </w:r>
      <w:r w:rsidRPr="00AC3D37">
        <w:rPr>
          <w:rFonts w:ascii="Times New Roman" w:hAnsi="Times New Roman" w:cs="Times New Roman"/>
          <w:sz w:val="24"/>
        </w:rPr>
        <w:t>ồ</w:t>
      </w:r>
      <w:r w:rsidR="00E252B8" w:rsidRPr="00AC3D37">
        <w:rPr>
          <w:rFonts w:ascii="Times New Roman" w:hAnsi="Times New Roman" w:cs="Times New Roman"/>
          <w:sz w:val="24"/>
        </w:rPr>
        <w:t xml:space="preserve"> </w:t>
      </w:r>
      <w:r w:rsidRPr="00AC3D37">
        <w:rPr>
          <w:rFonts w:ascii="Times New Roman" w:hAnsi="Times New Roman" w:cs="Times New Roman"/>
          <w:sz w:val="24"/>
        </w:rPr>
        <w:t>th</w:t>
      </w:r>
      <w:r w:rsidRPr="00AC3D37">
        <w:rPr>
          <w:rFonts w:ascii="Times New Roman" w:hAnsi="Times New Roman" w:cs="Times New Roman"/>
          <w:sz w:val="24"/>
        </w:rPr>
        <w:t>ị</w:t>
      </w:r>
      <w:r w:rsidR="00E252B8" w:rsidRPr="00AC3D37">
        <w:rPr>
          <w:rFonts w:ascii="Times New Roman" w:hAnsi="Times New Roman" w:cs="Times New Roman"/>
          <w:sz w:val="24"/>
        </w:rPr>
        <w:t xml:space="preserve"> </w:t>
      </w:r>
      <w:r w:rsidRPr="00AC3D37">
        <w:rPr>
          <w:rFonts w:ascii="Times New Roman" w:hAnsi="Times New Roman" w:cs="Times New Roman"/>
          <w:sz w:val="24"/>
        </w:rPr>
        <w:t>hàm</w:t>
      </w:r>
      <w:r w:rsidR="00E252B8" w:rsidRPr="00AC3D37">
        <w:rPr>
          <w:rFonts w:ascii="Times New Roman" w:hAnsi="Times New Roman" w:cs="Times New Roman"/>
          <w:sz w:val="24"/>
        </w:rPr>
        <w:t xml:space="preserve"> </w:t>
      </w:r>
      <w:r w:rsidRPr="00AC3D37">
        <w:rPr>
          <w:rFonts w:ascii="Times New Roman" w:hAnsi="Times New Roman" w:cs="Times New Roman"/>
          <w:sz w:val="24"/>
        </w:rPr>
        <w:t>s</w:t>
      </w:r>
      <w:r w:rsidRPr="00AC3D37">
        <w:rPr>
          <w:rFonts w:ascii="Times New Roman" w:hAnsi="Times New Roman" w:cs="Times New Roman"/>
          <w:sz w:val="24"/>
        </w:rPr>
        <w:t>ố</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1180" w:dyaOrig="380" w14:anchorId="3BE2BE93">
          <v:shape id="_x0000_i1071" type="#_x0000_t75" style="width:58.65pt;height:19.15pt" o:ole="">
            <v:imagedata r:id="rId99" o:title=""/>
          </v:shape>
          <o:OLEObject Type="Embed" ProgID="Equation.DSMT4" ShapeID="_x0000_i1071" DrawAspect="Content" ObjectID="_1821098763" r:id="rId100"/>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tr</w:t>
      </w:r>
      <w:r w:rsidRPr="00AC3D37">
        <w:rPr>
          <w:rFonts w:ascii="Times New Roman" w:hAnsi="Times New Roman" w:cs="Times New Roman"/>
          <w:sz w:val="24"/>
        </w:rPr>
        <w:t>ụ</w:t>
      </w:r>
      <w:r w:rsidRPr="00AC3D37">
        <w:rPr>
          <w:rFonts w:ascii="Times New Roman" w:hAnsi="Times New Roman" w:cs="Times New Roman"/>
          <w:sz w:val="24"/>
        </w:rPr>
        <w:t>c</w:t>
      </w:r>
      <w:r w:rsidR="00E252B8" w:rsidRPr="00AC3D37">
        <w:rPr>
          <w:rFonts w:ascii="Times New Roman" w:hAnsi="Times New Roman" w:cs="Times New Roman"/>
          <w:sz w:val="24"/>
        </w:rPr>
        <w:t xml:space="preserve"> </w:t>
      </w:r>
      <w:r w:rsidRPr="00AC3D37">
        <w:rPr>
          <w:rFonts w:ascii="Times New Roman" w:hAnsi="Times New Roman" w:cs="Times New Roman"/>
          <w:sz w:val="24"/>
        </w:rPr>
        <w:t>hoành</w:t>
      </w:r>
      <w:r w:rsidR="00E252B8" w:rsidRPr="00AC3D37">
        <w:rPr>
          <w:rFonts w:ascii="Times New Roman" w:hAnsi="Times New Roman" w:cs="Times New Roman"/>
          <w:sz w:val="24"/>
        </w:rPr>
        <w:t xml:space="preserve"> </w:t>
      </w:r>
      <w:r w:rsidRPr="00AC3D37">
        <w:rPr>
          <w:rFonts w:ascii="Times New Roman" w:hAnsi="Times New Roman" w:cs="Times New Roman"/>
          <w:sz w:val="24"/>
        </w:rPr>
        <w:t>và</w:t>
      </w:r>
      <w:r w:rsidR="00E252B8" w:rsidRPr="00AC3D37">
        <w:rPr>
          <w:rFonts w:ascii="Times New Roman" w:hAnsi="Times New Roman" w:cs="Times New Roman"/>
          <w:sz w:val="24"/>
        </w:rPr>
        <w:t xml:space="preserve"> </w:t>
      </w:r>
      <w:r w:rsidRPr="00AC3D37">
        <w:rPr>
          <w:rFonts w:ascii="Times New Roman" w:hAnsi="Times New Roman" w:cs="Times New Roman"/>
          <w:sz w:val="24"/>
        </w:rPr>
        <w:t>các</w:t>
      </w:r>
      <w:r w:rsidR="00E252B8" w:rsidRPr="00AC3D37">
        <w:rPr>
          <w:rFonts w:ascii="Times New Roman" w:hAnsi="Times New Roman" w:cs="Times New Roman"/>
          <w:sz w:val="24"/>
        </w:rPr>
        <w:t xml:space="preserve"> </w:t>
      </w:r>
      <w:r w:rsidRPr="00AC3D37">
        <w:rPr>
          <w:rFonts w:ascii="Times New Roman" w:hAnsi="Times New Roman" w:cs="Times New Roman"/>
          <w:sz w:val="24"/>
        </w:rPr>
        <w:t>đư</w:t>
      </w:r>
      <w:r w:rsidRPr="00AC3D37">
        <w:rPr>
          <w:rFonts w:ascii="Times New Roman" w:hAnsi="Times New Roman" w:cs="Times New Roman"/>
          <w:sz w:val="24"/>
        </w:rPr>
        <w:t>ờ</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Pr="00AC3D37">
        <w:rPr>
          <w:rFonts w:ascii="Times New Roman" w:hAnsi="Times New Roman" w:cs="Times New Roman"/>
          <w:sz w:val="24"/>
        </w:rPr>
        <w:t>th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1120" w:dyaOrig="320" w14:anchorId="68C79512">
          <v:shape id="_x0000_i1072" type="#_x0000_t75" style="width:55.75pt;height:16.25pt" o:ole="">
            <v:imagedata r:id="rId101" o:title=""/>
          </v:shape>
          <o:OLEObject Type="Embed" ProgID="Equation.DSMT4" ShapeID="_x0000_i1072" DrawAspect="Content" ObjectID="_1821098764" r:id="rId102"/>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Tính</w:t>
      </w:r>
      <w:r w:rsidR="00E252B8" w:rsidRPr="00AC3D37">
        <w:rPr>
          <w:rFonts w:ascii="Times New Roman" w:hAnsi="Times New Roman" w:cs="Times New Roman"/>
          <w:sz w:val="24"/>
        </w:rPr>
        <w:t xml:space="preserve"> </w:t>
      </w:r>
      <w:r w:rsidRPr="00AC3D37">
        <w:rPr>
          <w:rFonts w:ascii="Times New Roman" w:hAnsi="Times New Roman" w:cs="Times New Roman"/>
          <w:sz w:val="24"/>
        </w:rPr>
        <w:t>th</w:t>
      </w:r>
      <w:r w:rsidRPr="00AC3D37">
        <w:rPr>
          <w:rFonts w:ascii="Times New Roman" w:hAnsi="Times New Roman" w:cs="Times New Roman"/>
          <w:sz w:val="24"/>
        </w:rPr>
        <w:t>ể</w:t>
      </w:r>
      <w:r w:rsidR="00E252B8" w:rsidRPr="00AC3D37">
        <w:rPr>
          <w:rFonts w:ascii="Times New Roman" w:hAnsi="Times New Roman" w:cs="Times New Roman"/>
          <w:sz w:val="24"/>
        </w:rPr>
        <w:t xml:space="preserve"> </w:t>
      </w:r>
      <w:r w:rsidRPr="00AC3D37">
        <w:rPr>
          <w:rFonts w:ascii="Times New Roman" w:hAnsi="Times New Roman" w:cs="Times New Roman"/>
          <w:sz w:val="24"/>
        </w:rPr>
        <w:t>tích</w:t>
      </w:r>
      <w:r w:rsidR="00E252B8" w:rsidRPr="00AC3D37">
        <w:rPr>
          <w:rFonts w:ascii="Times New Roman" w:hAnsi="Times New Roman" w:cs="Times New Roman"/>
          <w:sz w:val="24"/>
        </w:rPr>
        <w:t xml:space="preserve"> </w:t>
      </w:r>
      <w:r w:rsidRPr="00AC3D37">
        <w:rPr>
          <w:rFonts w:ascii="Times New Roman" w:hAnsi="Times New Roman" w:cs="Times New Roman"/>
          <w:sz w:val="24"/>
        </w:rPr>
        <w:t>kh</w:t>
      </w:r>
      <w:r w:rsidRPr="00AC3D37">
        <w:rPr>
          <w:rFonts w:ascii="Times New Roman" w:hAnsi="Times New Roman" w:cs="Times New Roman"/>
          <w:sz w:val="24"/>
        </w:rPr>
        <w:t>ố</w:t>
      </w:r>
      <w:r w:rsidRPr="00AC3D37">
        <w:rPr>
          <w:rFonts w:ascii="Times New Roman" w:hAnsi="Times New Roman" w:cs="Times New Roman"/>
          <w:sz w:val="24"/>
        </w:rPr>
        <w:t>i</w:t>
      </w:r>
      <w:r w:rsidR="00E252B8" w:rsidRPr="00AC3D37">
        <w:rPr>
          <w:rFonts w:ascii="Times New Roman" w:hAnsi="Times New Roman" w:cs="Times New Roman"/>
          <w:sz w:val="24"/>
        </w:rPr>
        <w:t xml:space="preserve"> </w:t>
      </w:r>
      <w:r w:rsidRPr="00AC3D37">
        <w:rPr>
          <w:rFonts w:ascii="Times New Roman" w:hAnsi="Times New Roman" w:cs="Times New Roman"/>
          <w:sz w:val="24"/>
        </w:rPr>
        <w:t>tròn</w:t>
      </w:r>
      <w:r w:rsidR="00E252B8" w:rsidRPr="00AC3D37">
        <w:rPr>
          <w:rFonts w:ascii="Times New Roman" w:hAnsi="Times New Roman" w:cs="Times New Roman"/>
          <w:sz w:val="24"/>
        </w:rPr>
        <w:t xml:space="preserve"> </w:t>
      </w:r>
      <w:r w:rsidRPr="00AC3D37">
        <w:rPr>
          <w:rFonts w:ascii="Times New Roman" w:hAnsi="Times New Roman" w:cs="Times New Roman"/>
          <w:sz w:val="24"/>
        </w:rPr>
        <w:t>xoay</w:t>
      </w:r>
      <w:r w:rsidR="00E252B8" w:rsidRPr="00AC3D37">
        <w:rPr>
          <w:rFonts w:ascii="Times New Roman" w:hAnsi="Times New Roman" w:cs="Times New Roman"/>
          <w:sz w:val="24"/>
        </w:rPr>
        <w:t xml:space="preserve"> </w:t>
      </w:r>
      <w:r w:rsidRPr="00AC3D37">
        <w:rPr>
          <w:rFonts w:ascii="Times New Roman" w:hAnsi="Times New Roman" w:cs="Times New Roman"/>
          <w:sz w:val="24"/>
        </w:rPr>
        <w:t>t</w:t>
      </w:r>
      <w:r w:rsidRPr="00AC3D37">
        <w:rPr>
          <w:rFonts w:ascii="Times New Roman" w:hAnsi="Times New Roman" w:cs="Times New Roman"/>
          <w:sz w:val="24"/>
        </w:rPr>
        <w:t>ạ</w:t>
      </w:r>
      <w:r w:rsidRPr="00AC3D37">
        <w:rPr>
          <w:rFonts w:ascii="Times New Roman" w:hAnsi="Times New Roman" w:cs="Times New Roman"/>
          <w:sz w:val="24"/>
        </w:rPr>
        <w:t>o</w:t>
      </w:r>
      <w:r w:rsidR="00E252B8" w:rsidRPr="00AC3D37">
        <w:rPr>
          <w:rFonts w:ascii="Times New Roman" w:hAnsi="Times New Roman" w:cs="Times New Roman"/>
          <w:sz w:val="24"/>
        </w:rPr>
        <w:t xml:space="preserve"> </w:t>
      </w:r>
      <w:r w:rsidRPr="00AC3D37">
        <w:rPr>
          <w:rFonts w:ascii="Times New Roman" w:hAnsi="Times New Roman" w:cs="Times New Roman"/>
          <w:sz w:val="24"/>
        </w:rPr>
        <w:t>thành</w:t>
      </w:r>
      <w:r w:rsidR="00E252B8" w:rsidRPr="00AC3D37">
        <w:rPr>
          <w:rFonts w:ascii="Times New Roman" w:hAnsi="Times New Roman" w:cs="Times New Roman"/>
          <w:sz w:val="24"/>
        </w:rPr>
        <w:t xml:space="preserve"> </w:t>
      </w:r>
      <w:r w:rsidRPr="00AC3D37">
        <w:rPr>
          <w:rFonts w:ascii="Times New Roman" w:hAnsi="Times New Roman" w:cs="Times New Roman"/>
          <w:sz w:val="24"/>
        </w:rPr>
        <w:t>khi</w:t>
      </w:r>
      <w:r w:rsidR="00E252B8" w:rsidRPr="00AC3D37">
        <w:rPr>
          <w:rFonts w:ascii="Times New Roman" w:hAnsi="Times New Roman" w:cs="Times New Roman"/>
          <w:sz w:val="24"/>
        </w:rPr>
        <w:t xml:space="preserve"> </w:t>
      </w:r>
      <w:r w:rsidRPr="00AC3D37">
        <w:rPr>
          <w:rFonts w:ascii="Times New Roman" w:hAnsi="Times New Roman" w:cs="Times New Roman"/>
          <w:sz w:val="24"/>
        </w:rPr>
        <w:t>cho</w:t>
      </w:r>
      <w:r w:rsidR="00E252B8" w:rsidRPr="00AC3D37">
        <w:rPr>
          <w:rFonts w:ascii="Times New Roman" w:hAnsi="Times New Roman" w:cs="Times New Roman"/>
          <w:sz w:val="24"/>
        </w:rPr>
        <w:t xml:space="preserve"> </w:t>
      </w:r>
      <w:r w:rsidRPr="00AC3D37">
        <w:rPr>
          <w:rFonts w:ascii="Times New Roman" w:hAnsi="Times New Roman" w:cs="Times New Roman"/>
          <w:sz w:val="24"/>
        </w:rPr>
        <w:t>hình</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Pr="00AC3D37">
        <w:rPr>
          <w:rFonts w:ascii="Times New Roman" w:hAnsi="Times New Roman" w:cs="Times New Roman"/>
          <w:sz w:val="24"/>
        </w:rPr>
        <w:t>đó</w:t>
      </w:r>
      <w:r w:rsidR="00E252B8" w:rsidRPr="00AC3D37">
        <w:rPr>
          <w:rFonts w:ascii="Times New Roman" w:hAnsi="Times New Roman" w:cs="Times New Roman"/>
          <w:sz w:val="24"/>
        </w:rPr>
        <w:t xml:space="preserve"> </w:t>
      </w:r>
      <w:r w:rsidRPr="00AC3D37">
        <w:rPr>
          <w:rFonts w:ascii="Times New Roman" w:hAnsi="Times New Roman" w:cs="Times New Roman"/>
          <w:sz w:val="24"/>
        </w:rPr>
        <w:t>quay</w:t>
      </w:r>
      <w:r w:rsidR="00E252B8" w:rsidRPr="00AC3D37">
        <w:rPr>
          <w:rFonts w:ascii="Times New Roman" w:hAnsi="Times New Roman" w:cs="Times New Roman"/>
          <w:sz w:val="24"/>
        </w:rPr>
        <w:t xml:space="preserve"> </w:t>
      </w:r>
      <w:r w:rsidRPr="00AC3D37">
        <w:rPr>
          <w:rFonts w:ascii="Times New Roman" w:hAnsi="Times New Roman" w:cs="Times New Roman"/>
          <w:sz w:val="24"/>
        </w:rPr>
        <w:t>quanh</w:t>
      </w:r>
      <w:r w:rsidR="00E252B8" w:rsidRPr="00AC3D37">
        <w:rPr>
          <w:rFonts w:ascii="Times New Roman" w:hAnsi="Times New Roman" w:cs="Times New Roman"/>
          <w:sz w:val="24"/>
        </w:rPr>
        <w:t xml:space="preserve"> </w:t>
      </w:r>
      <w:r w:rsidRPr="00AC3D37">
        <w:rPr>
          <w:rFonts w:ascii="Times New Roman" w:hAnsi="Times New Roman" w:cs="Times New Roman"/>
          <w:sz w:val="24"/>
        </w:rPr>
        <w:t>tr</w:t>
      </w:r>
      <w:r w:rsidRPr="00AC3D37">
        <w:rPr>
          <w:rFonts w:ascii="Times New Roman" w:hAnsi="Times New Roman" w:cs="Times New Roman"/>
          <w:sz w:val="24"/>
        </w:rPr>
        <w:t>ụ</w:t>
      </w:r>
      <w:r w:rsidRPr="00AC3D37">
        <w:rPr>
          <w:rFonts w:ascii="Times New Roman" w:hAnsi="Times New Roman" w:cs="Times New Roman"/>
          <w:sz w:val="24"/>
        </w:rPr>
        <w:t>c</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6"/>
          <w:sz w:val="24"/>
        </w:rPr>
        <w:object w:dxaOrig="380" w:dyaOrig="279" w14:anchorId="1E06ED5E">
          <v:shape id="_x0000_i1073" type="#_x0000_t75" style="width:19.15pt;height:13.95pt" o:ole="">
            <v:imagedata r:id="rId103" o:title=""/>
          </v:shape>
          <o:OLEObject Type="Embed" ProgID="Equation.DSMT4" ShapeID="_x0000_i1073" DrawAspect="Content" ObjectID="_1821098765" r:id="rId104"/>
        </w:object>
      </w:r>
    </w:p>
    <w:p w14:paraId="5C0F6540" w14:textId="4792B133"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620" w:dyaOrig="620" w14:anchorId="1E8FADC7">
          <v:shape id="_x0000_i1074" type="#_x0000_t75" style="width:31.35pt;height:31.35pt" o:ole="">
            <v:imagedata r:id="rId105" o:title=""/>
          </v:shape>
          <o:OLEObject Type="Embed" ProgID="Equation.DSMT4" ShapeID="_x0000_i1074" DrawAspect="Content" ObjectID="_1821098766" r:id="rId106"/>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440" w:dyaOrig="620" w14:anchorId="5F33F865">
          <v:shape id="_x0000_i1075" type="#_x0000_t75" style="width:22.05pt;height:31.35pt" o:ole="">
            <v:imagedata r:id="rId107" o:title=""/>
          </v:shape>
          <o:OLEObject Type="Embed" ProgID="Equation.DSMT4" ShapeID="_x0000_i1075" DrawAspect="Content" ObjectID="_1821098767" r:id="rId108"/>
        </w:object>
      </w: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24"/>
          <w:sz w:val="24"/>
        </w:rPr>
        <w:object w:dxaOrig="639" w:dyaOrig="620" w14:anchorId="63387A1A">
          <v:shape id="_x0000_i1076" type="#_x0000_t75" style="width:31.95pt;height:31.35pt" o:ole="">
            <v:imagedata r:id="rId109" o:title=""/>
          </v:shape>
          <o:OLEObject Type="Embed" ProgID="Equation.DSMT4" ShapeID="_x0000_i1076" DrawAspect="Content" ObjectID="_1821098768" r:id="rId110"/>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6"/>
          <w:sz w:val="24"/>
        </w:rPr>
        <w:object w:dxaOrig="460" w:dyaOrig="279" w14:anchorId="40A35B0B">
          <v:shape id="_x0000_i1077" type="#_x0000_t75" style="width:22.65pt;height:13.95pt" o:ole="">
            <v:imagedata r:id="rId111" o:title=""/>
          </v:shape>
          <o:OLEObject Type="Embed" ProgID="Equation.DSMT4" ShapeID="_x0000_i1077" DrawAspect="Content" ObjectID="_1821098769" r:id="rId112"/>
        </w:object>
      </w:r>
      <w:r w:rsidRPr="00AC3D37">
        <w:rPr>
          <w:rFonts w:ascii="Times New Roman" w:hAnsi="Times New Roman" w:cs="Times New Roman"/>
          <w:sz w:val="24"/>
        </w:rPr>
        <w:t>.</w:t>
      </w:r>
    </w:p>
    <w:p w14:paraId="67B6FC86" w14:textId="77777777"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10.</w:t>
      </w:r>
      <w:r w:rsidR="00E252B8" w:rsidRPr="00AC3D37">
        <w:rPr>
          <w:rFonts w:ascii="Times New Roman" w:hAnsi="Times New Roman" w:cs="Times New Roman"/>
          <w:sz w:val="24"/>
        </w:rPr>
        <w:t xml:space="preserve"> </w:t>
      </w:r>
      <w:r w:rsidRPr="00AC3D37">
        <w:rPr>
          <w:rFonts w:ascii="Times New Roman" w:hAnsi="Times New Roman" w:cs="Times New Roman"/>
          <w:sz w:val="24"/>
        </w:rPr>
        <w:t>Trong</w:t>
      </w:r>
      <w:r w:rsidR="00E252B8" w:rsidRPr="00AC3D37">
        <w:rPr>
          <w:rFonts w:ascii="Times New Roman" w:hAnsi="Times New Roman" w:cs="Times New Roman"/>
          <w:sz w:val="24"/>
        </w:rPr>
        <w:t xml:space="preserve"> </w:t>
      </w:r>
      <w:r w:rsidRPr="00AC3D37">
        <w:rPr>
          <w:rFonts w:ascii="Times New Roman" w:hAnsi="Times New Roman" w:cs="Times New Roman"/>
          <w:sz w:val="24"/>
        </w:rPr>
        <w:t>không</w:t>
      </w:r>
      <w:r w:rsidR="00E252B8" w:rsidRPr="00AC3D37">
        <w:rPr>
          <w:rFonts w:ascii="Times New Roman" w:hAnsi="Times New Roman" w:cs="Times New Roman"/>
          <w:sz w:val="24"/>
        </w:rPr>
        <w:t xml:space="preserve"> </w:t>
      </w:r>
      <w:r w:rsidRPr="00AC3D37">
        <w:rPr>
          <w:rFonts w:ascii="Times New Roman" w:hAnsi="Times New Roman" w:cs="Times New Roman"/>
          <w:sz w:val="24"/>
        </w:rPr>
        <w:t>gian</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560" w:dyaOrig="320" w14:anchorId="697ABABD">
          <v:shape id="_x0000_i1078" type="#_x0000_t75" style="width:27.85pt;height:16.25pt" o:ole="">
            <v:imagedata r:id="rId113" o:title=""/>
          </v:shape>
          <o:OLEObject Type="Embed" ProgID="Equation.DSMT4" ShapeID="_x0000_i1078" DrawAspect="Content" ObjectID="_1821098770" r:id="rId114"/>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cho</w:t>
      </w:r>
      <w:r w:rsidR="00E252B8" w:rsidRPr="00AC3D37">
        <w:rPr>
          <w:rFonts w:ascii="Times New Roman" w:hAnsi="Times New Roman" w:cs="Times New Roman"/>
          <w:sz w:val="24"/>
        </w:rPr>
        <w:t xml:space="preserve"> </w:t>
      </w:r>
      <w:r w:rsidRPr="00AC3D37">
        <w:rPr>
          <w:rFonts w:ascii="Times New Roman" w:hAnsi="Times New Roman" w:cs="Times New Roman"/>
          <w:sz w:val="24"/>
        </w:rPr>
        <w:t>m</w:t>
      </w:r>
      <w:r w:rsidRPr="00AC3D37">
        <w:rPr>
          <w:rFonts w:ascii="Times New Roman" w:hAnsi="Times New Roman" w:cs="Times New Roman"/>
          <w:sz w:val="24"/>
        </w:rPr>
        <w:t>ặ</w:t>
      </w:r>
      <w:r w:rsidRPr="00AC3D37">
        <w:rPr>
          <w:rFonts w:ascii="Times New Roman" w:hAnsi="Times New Roman" w:cs="Times New Roman"/>
          <w:sz w:val="24"/>
        </w:rPr>
        <w:t>t</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420" w:dyaOrig="320" w14:anchorId="01E90137">
          <v:shape id="_x0000_i1079" type="#_x0000_t75" style="width:20.9pt;height:16.25pt" o:ole="">
            <v:imagedata r:id="rId115" o:title=""/>
          </v:shape>
          <o:OLEObject Type="Embed" ProgID="Equation.DSMT4" ShapeID="_x0000_i1079" DrawAspect="Content" ObjectID="_1821098771" r:id="rId116"/>
        </w:object>
      </w:r>
      <w:r w:rsidR="00E252B8" w:rsidRPr="00AC3D37">
        <w:rPr>
          <w:rFonts w:ascii="Times New Roman" w:hAnsi="Times New Roman" w:cs="Times New Roman"/>
          <w:sz w:val="24"/>
        </w:rPr>
        <w:t xml:space="preserve"> </w:t>
      </w:r>
      <w:r w:rsidRPr="00AC3D37">
        <w:rPr>
          <w:rFonts w:ascii="Times New Roman" w:hAnsi="Times New Roman" w:cs="Times New Roman"/>
          <w:sz w:val="24"/>
        </w:rPr>
        <w:t>có</w:t>
      </w:r>
      <w:r w:rsidR="00E252B8" w:rsidRPr="00AC3D37">
        <w:rPr>
          <w:rFonts w:ascii="Times New Roman" w:hAnsi="Times New Roman" w:cs="Times New Roman"/>
          <w:sz w:val="24"/>
        </w:rPr>
        <w:t xml:space="preserve"> </w:t>
      </w:r>
      <w:r w:rsidRPr="00AC3D37">
        <w:rPr>
          <w:rFonts w:ascii="Times New Roman" w:hAnsi="Times New Roman" w:cs="Times New Roman"/>
          <w:sz w:val="24"/>
        </w:rPr>
        <w:t>phương</w:t>
      </w:r>
      <w:r w:rsidR="00E252B8" w:rsidRPr="00AC3D37">
        <w:rPr>
          <w:rFonts w:ascii="Times New Roman" w:hAnsi="Times New Roman" w:cs="Times New Roman"/>
          <w:sz w:val="24"/>
        </w:rPr>
        <w:t xml:space="preserve"> </w:t>
      </w:r>
      <w:r w:rsidRPr="00AC3D37">
        <w:rPr>
          <w:rFonts w:ascii="Times New Roman" w:hAnsi="Times New Roman" w:cs="Times New Roman"/>
          <w:sz w:val="24"/>
        </w:rPr>
        <w:t>trình</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6"/>
          <w:sz w:val="24"/>
        </w:rPr>
        <w:object w:dxaOrig="1219" w:dyaOrig="279" w14:anchorId="6CE84F72">
          <v:shape id="_x0000_i1080" type="#_x0000_t75" style="width:60.95pt;height:13.95pt" o:ole="">
            <v:imagedata r:id="rId117" o:title=""/>
          </v:shape>
          <o:OLEObject Type="Embed" ProgID="Equation.DSMT4" ShapeID="_x0000_i1080" DrawAspect="Content" ObjectID="_1821098772" r:id="rId118"/>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M</w:t>
      </w:r>
      <w:r w:rsidRPr="00AC3D37">
        <w:rPr>
          <w:rFonts w:ascii="Times New Roman" w:hAnsi="Times New Roman" w:cs="Times New Roman"/>
          <w:sz w:val="24"/>
        </w:rPr>
        <w:t>ặ</w:t>
      </w:r>
      <w:r w:rsidRPr="00AC3D37">
        <w:rPr>
          <w:rFonts w:ascii="Times New Roman" w:hAnsi="Times New Roman" w:cs="Times New Roman"/>
          <w:sz w:val="24"/>
        </w:rPr>
        <w:t>t</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420" w:dyaOrig="320" w14:anchorId="0C8C0285">
          <v:shape id="_x0000_i1081" type="#_x0000_t75" style="width:20.9pt;height:16.25pt" o:ole="">
            <v:imagedata r:id="rId119" o:title=""/>
          </v:shape>
          <o:OLEObject Type="Embed" ProgID="Equation.DSMT4" ShapeID="_x0000_i1081" DrawAspect="Content" ObjectID="_1821098773" r:id="rId120"/>
        </w:object>
      </w:r>
      <w:r w:rsidR="00E252B8" w:rsidRPr="00AC3D37">
        <w:rPr>
          <w:rFonts w:ascii="Times New Roman" w:hAnsi="Times New Roman" w:cs="Times New Roman"/>
          <w:sz w:val="24"/>
        </w:rPr>
        <w:t xml:space="preserve"> </w:t>
      </w:r>
      <w:r w:rsidRPr="00AC3D37">
        <w:rPr>
          <w:rFonts w:ascii="Times New Roman" w:hAnsi="Times New Roman" w:cs="Times New Roman"/>
          <w:sz w:val="24"/>
        </w:rPr>
        <w:t>nh</w:t>
      </w:r>
      <w:r w:rsidRPr="00AC3D37">
        <w:rPr>
          <w:rFonts w:ascii="Times New Roman" w:hAnsi="Times New Roman" w:cs="Times New Roman"/>
          <w:sz w:val="24"/>
        </w:rPr>
        <w:t>ậ</w:t>
      </w:r>
      <w:r w:rsidRPr="00AC3D37">
        <w:rPr>
          <w:rFonts w:ascii="Times New Roman" w:hAnsi="Times New Roman" w:cs="Times New Roman"/>
          <w:sz w:val="24"/>
        </w:rPr>
        <w:t>n</w:t>
      </w:r>
      <w:r w:rsidR="00E252B8" w:rsidRPr="00AC3D37">
        <w:rPr>
          <w:rFonts w:ascii="Times New Roman" w:hAnsi="Times New Roman" w:cs="Times New Roman"/>
          <w:sz w:val="24"/>
        </w:rPr>
        <w:t xml:space="preserve"> </w:t>
      </w:r>
      <w:r w:rsidRPr="00AC3D37">
        <w:rPr>
          <w:rFonts w:ascii="Times New Roman" w:hAnsi="Times New Roman" w:cs="Times New Roman"/>
          <w:sz w:val="24"/>
        </w:rPr>
        <w:t>vectơ</w:t>
      </w:r>
      <w:r w:rsidR="00E252B8" w:rsidRPr="00AC3D37">
        <w:rPr>
          <w:rFonts w:ascii="Times New Roman" w:hAnsi="Times New Roman" w:cs="Times New Roman"/>
          <w:sz w:val="24"/>
        </w:rPr>
        <w:t xml:space="preserve"> </w:t>
      </w:r>
      <w:r w:rsidRPr="00AC3D37">
        <w:rPr>
          <w:rFonts w:ascii="Times New Roman" w:hAnsi="Times New Roman" w:cs="Times New Roman"/>
          <w:sz w:val="24"/>
        </w:rPr>
        <w:t>nào</w:t>
      </w:r>
      <w:r w:rsidR="00E252B8" w:rsidRPr="00AC3D37">
        <w:rPr>
          <w:rFonts w:ascii="Times New Roman" w:hAnsi="Times New Roman" w:cs="Times New Roman"/>
          <w:sz w:val="24"/>
        </w:rPr>
        <w:t xml:space="preserve"> </w:t>
      </w:r>
      <w:r w:rsidRPr="00AC3D37">
        <w:rPr>
          <w:rFonts w:ascii="Times New Roman" w:hAnsi="Times New Roman" w:cs="Times New Roman"/>
          <w:sz w:val="24"/>
        </w:rPr>
        <w:t>trong</w:t>
      </w:r>
      <w:r w:rsidR="00E252B8" w:rsidRPr="00AC3D37">
        <w:rPr>
          <w:rFonts w:ascii="Times New Roman" w:hAnsi="Times New Roman" w:cs="Times New Roman"/>
          <w:sz w:val="24"/>
        </w:rPr>
        <w:t xml:space="preserve"> </w:t>
      </w:r>
      <w:r w:rsidRPr="00AC3D37">
        <w:rPr>
          <w:rFonts w:ascii="Times New Roman" w:hAnsi="Times New Roman" w:cs="Times New Roman"/>
          <w:sz w:val="24"/>
        </w:rPr>
        <w:t>các</w:t>
      </w:r>
      <w:r w:rsidR="00E252B8" w:rsidRPr="00AC3D37">
        <w:rPr>
          <w:rFonts w:ascii="Times New Roman" w:hAnsi="Times New Roman" w:cs="Times New Roman"/>
          <w:sz w:val="24"/>
        </w:rPr>
        <w:t xml:space="preserve"> </w:t>
      </w:r>
      <w:r w:rsidRPr="00AC3D37">
        <w:rPr>
          <w:rFonts w:ascii="Times New Roman" w:hAnsi="Times New Roman" w:cs="Times New Roman"/>
          <w:sz w:val="24"/>
        </w:rPr>
        <w:t>vectơ</w:t>
      </w:r>
      <w:r w:rsidR="00E252B8" w:rsidRPr="00AC3D37">
        <w:rPr>
          <w:rFonts w:ascii="Times New Roman" w:hAnsi="Times New Roman" w:cs="Times New Roman"/>
          <w:sz w:val="24"/>
        </w:rPr>
        <w:t xml:space="preserve"> </w:t>
      </w:r>
      <w:r w:rsidRPr="00AC3D37">
        <w:rPr>
          <w:rFonts w:ascii="Times New Roman" w:hAnsi="Times New Roman" w:cs="Times New Roman"/>
          <w:sz w:val="24"/>
        </w:rPr>
        <w:t>sau</w:t>
      </w:r>
      <w:r w:rsidR="00E252B8" w:rsidRPr="00AC3D37">
        <w:rPr>
          <w:rFonts w:ascii="Times New Roman" w:hAnsi="Times New Roman" w:cs="Times New Roman"/>
          <w:sz w:val="24"/>
        </w:rPr>
        <w:t xml:space="preserve"> </w:t>
      </w:r>
      <w:r w:rsidRPr="00AC3D37">
        <w:rPr>
          <w:rFonts w:ascii="Times New Roman" w:hAnsi="Times New Roman" w:cs="Times New Roman"/>
          <w:sz w:val="24"/>
        </w:rPr>
        <w:t>làm</w:t>
      </w:r>
      <w:r w:rsidR="00E252B8" w:rsidRPr="00AC3D37">
        <w:rPr>
          <w:rFonts w:ascii="Times New Roman" w:hAnsi="Times New Roman" w:cs="Times New Roman"/>
          <w:sz w:val="24"/>
        </w:rPr>
        <w:t xml:space="preserve"> </w:t>
      </w:r>
      <w:r w:rsidRPr="00AC3D37">
        <w:rPr>
          <w:rFonts w:ascii="Times New Roman" w:hAnsi="Times New Roman" w:cs="Times New Roman"/>
          <w:sz w:val="24"/>
        </w:rPr>
        <w:t>véctơ</w:t>
      </w:r>
      <w:r w:rsidR="00E252B8" w:rsidRPr="00AC3D37">
        <w:rPr>
          <w:rFonts w:ascii="Times New Roman" w:hAnsi="Times New Roman" w:cs="Times New Roman"/>
          <w:sz w:val="24"/>
        </w:rPr>
        <w:t xml:space="preserve"> </w:t>
      </w:r>
      <w:r w:rsidRPr="00AC3D37">
        <w:rPr>
          <w:rFonts w:ascii="Times New Roman" w:hAnsi="Times New Roman" w:cs="Times New Roman"/>
          <w:sz w:val="24"/>
        </w:rPr>
        <w:t>pháp</w:t>
      </w:r>
      <w:r w:rsidR="00E252B8" w:rsidRPr="00AC3D37">
        <w:rPr>
          <w:rFonts w:ascii="Times New Roman" w:hAnsi="Times New Roman" w:cs="Times New Roman"/>
          <w:sz w:val="24"/>
        </w:rPr>
        <w:t xml:space="preserve"> </w:t>
      </w:r>
      <w:r w:rsidRPr="00AC3D37">
        <w:rPr>
          <w:rFonts w:ascii="Times New Roman" w:hAnsi="Times New Roman" w:cs="Times New Roman"/>
          <w:sz w:val="24"/>
        </w:rPr>
        <w:t>tuy</w:t>
      </w:r>
      <w:r w:rsidRPr="00AC3D37">
        <w:rPr>
          <w:rFonts w:ascii="Times New Roman" w:hAnsi="Times New Roman" w:cs="Times New Roman"/>
          <w:sz w:val="24"/>
        </w:rPr>
        <w:t>ế</w:t>
      </w:r>
      <w:r w:rsidRPr="00AC3D37">
        <w:rPr>
          <w:rFonts w:ascii="Times New Roman" w:hAnsi="Times New Roman" w:cs="Times New Roman"/>
          <w:sz w:val="24"/>
        </w:rPr>
        <w:t>n.</w:t>
      </w:r>
    </w:p>
    <w:p w14:paraId="6FC10B0E" w14:textId="6961CB09"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12"/>
          <w:sz w:val="24"/>
        </w:rPr>
        <w:object w:dxaOrig="1219" w:dyaOrig="400" w14:anchorId="3E8907D7">
          <v:shape id="_x0000_i1082" type="#_x0000_t75" style="width:60.95pt;height:19.75pt" o:ole="">
            <v:imagedata r:id="rId121" o:title=""/>
          </v:shape>
          <o:OLEObject Type="Embed" ProgID="Equation.DSMT4" ShapeID="_x0000_i1082" DrawAspect="Content" ObjectID="_1821098774" r:id="rId122"/>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12"/>
          <w:sz w:val="24"/>
        </w:rPr>
        <w:object w:dxaOrig="1320" w:dyaOrig="400" w14:anchorId="66CE5167">
          <v:shape id="_x0000_i1083" type="#_x0000_t75" style="width:66.2pt;height:19.75pt" o:ole="">
            <v:imagedata r:id="rId123" o:title=""/>
          </v:shape>
          <o:OLEObject Type="Embed" ProgID="Equation.DSMT4" ShapeID="_x0000_i1083" DrawAspect="Content" ObjectID="_1821098775" r:id="rId124"/>
        </w:object>
      </w: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12"/>
          <w:sz w:val="24"/>
        </w:rPr>
        <w:object w:dxaOrig="1280" w:dyaOrig="400" w14:anchorId="5D8BFA19">
          <v:shape id="_x0000_i1084" type="#_x0000_t75" style="width:63.85pt;height:19.75pt" o:ole="">
            <v:imagedata r:id="rId125" o:title=""/>
          </v:shape>
          <o:OLEObject Type="Embed" ProgID="Equation.DSMT4" ShapeID="_x0000_i1084" DrawAspect="Content" ObjectID="_1821098776" r:id="rId126"/>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12"/>
          <w:sz w:val="24"/>
        </w:rPr>
        <w:object w:dxaOrig="1320" w:dyaOrig="400" w14:anchorId="40BF6640">
          <v:shape id="_x0000_i1085" type="#_x0000_t75" style="width:66.2pt;height:19.75pt" o:ole="">
            <v:imagedata r:id="rId127" o:title=""/>
          </v:shape>
          <o:OLEObject Type="Embed" ProgID="Equation.DSMT4" ShapeID="_x0000_i1085" DrawAspect="Content" ObjectID="_1821098777" r:id="rId128"/>
        </w:object>
      </w:r>
      <w:r w:rsidRPr="00AC3D37">
        <w:rPr>
          <w:rFonts w:ascii="Times New Roman" w:hAnsi="Times New Roman" w:cs="Times New Roman"/>
          <w:sz w:val="24"/>
        </w:rPr>
        <w:t>.</w:t>
      </w:r>
    </w:p>
    <w:p w14:paraId="2500C66C" w14:textId="77777777"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11.</w:t>
      </w:r>
      <w:r w:rsidR="00E252B8" w:rsidRPr="00AC3D37">
        <w:rPr>
          <w:rFonts w:ascii="Times New Roman" w:hAnsi="Times New Roman" w:cs="Times New Roman"/>
          <w:sz w:val="24"/>
        </w:rPr>
        <w:t xml:space="preserve"> </w:t>
      </w:r>
      <w:r w:rsidRPr="00AC3D37">
        <w:rPr>
          <w:rFonts w:ascii="Times New Roman" w:hAnsi="Times New Roman" w:cs="Times New Roman"/>
          <w:sz w:val="24"/>
        </w:rPr>
        <w:t>Trong</w:t>
      </w:r>
      <w:r w:rsidR="00E252B8" w:rsidRPr="00AC3D37">
        <w:rPr>
          <w:rFonts w:ascii="Times New Roman" w:hAnsi="Times New Roman" w:cs="Times New Roman"/>
          <w:sz w:val="24"/>
        </w:rPr>
        <w:t xml:space="preserve"> </w:t>
      </w:r>
      <w:r w:rsidRPr="00AC3D37">
        <w:rPr>
          <w:rFonts w:ascii="Times New Roman" w:hAnsi="Times New Roman" w:cs="Times New Roman"/>
          <w:sz w:val="24"/>
        </w:rPr>
        <w:t>không</w:t>
      </w:r>
      <w:r w:rsidR="00E252B8" w:rsidRPr="00AC3D37">
        <w:rPr>
          <w:rFonts w:ascii="Times New Roman" w:hAnsi="Times New Roman" w:cs="Times New Roman"/>
          <w:sz w:val="24"/>
        </w:rPr>
        <w:t xml:space="preserve"> </w:t>
      </w:r>
      <w:r w:rsidRPr="00AC3D37">
        <w:rPr>
          <w:rFonts w:ascii="Times New Roman" w:hAnsi="Times New Roman" w:cs="Times New Roman"/>
          <w:sz w:val="24"/>
        </w:rPr>
        <w:t>gian</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560" w:dyaOrig="320" w14:anchorId="73BD249D">
          <v:shape id="_x0000_i1086" type="#_x0000_t75" style="width:27.85pt;height:16.25pt" o:ole="">
            <v:imagedata r:id="rId129" o:title=""/>
          </v:shape>
          <o:OLEObject Type="Embed" ProgID="Equation.DSMT4" ShapeID="_x0000_i1086" DrawAspect="Content" ObjectID="_1821098778" r:id="rId130"/>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vi</w:t>
      </w:r>
      <w:r w:rsidRPr="00AC3D37">
        <w:rPr>
          <w:rFonts w:ascii="Times New Roman" w:hAnsi="Times New Roman" w:cs="Times New Roman"/>
          <w:sz w:val="24"/>
        </w:rPr>
        <w:t>ế</w:t>
      </w:r>
      <w:r w:rsidRPr="00AC3D37">
        <w:rPr>
          <w:rFonts w:ascii="Times New Roman" w:hAnsi="Times New Roman" w:cs="Times New Roman"/>
          <w:sz w:val="24"/>
        </w:rPr>
        <w:t>t</w:t>
      </w:r>
      <w:r w:rsidR="00E252B8" w:rsidRPr="00AC3D37">
        <w:rPr>
          <w:rFonts w:ascii="Times New Roman" w:hAnsi="Times New Roman" w:cs="Times New Roman"/>
          <w:sz w:val="24"/>
        </w:rPr>
        <w:t xml:space="preserve"> </w:t>
      </w:r>
      <w:r w:rsidRPr="00AC3D37">
        <w:rPr>
          <w:rFonts w:ascii="Times New Roman" w:hAnsi="Times New Roman" w:cs="Times New Roman"/>
          <w:sz w:val="24"/>
        </w:rPr>
        <w:t>phương</w:t>
      </w:r>
      <w:r w:rsidR="00E252B8" w:rsidRPr="00AC3D37">
        <w:rPr>
          <w:rFonts w:ascii="Times New Roman" w:hAnsi="Times New Roman" w:cs="Times New Roman"/>
          <w:sz w:val="24"/>
        </w:rPr>
        <w:t xml:space="preserve"> </w:t>
      </w:r>
      <w:r w:rsidRPr="00AC3D37">
        <w:rPr>
          <w:rFonts w:ascii="Times New Roman" w:hAnsi="Times New Roman" w:cs="Times New Roman"/>
          <w:sz w:val="24"/>
        </w:rPr>
        <w:t>trình</w:t>
      </w:r>
      <w:r w:rsidR="00E252B8" w:rsidRPr="00AC3D37">
        <w:rPr>
          <w:rFonts w:ascii="Times New Roman" w:hAnsi="Times New Roman" w:cs="Times New Roman"/>
          <w:sz w:val="24"/>
        </w:rPr>
        <w:t xml:space="preserve"> </w:t>
      </w:r>
      <w:r w:rsidRPr="00AC3D37">
        <w:rPr>
          <w:rFonts w:ascii="Times New Roman" w:hAnsi="Times New Roman" w:cs="Times New Roman"/>
          <w:sz w:val="24"/>
        </w:rPr>
        <w:t>m</w:t>
      </w:r>
      <w:r w:rsidRPr="00AC3D37">
        <w:rPr>
          <w:rFonts w:ascii="Times New Roman" w:hAnsi="Times New Roman" w:cs="Times New Roman"/>
          <w:sz w:val="24"/>
        </w:rPr>
        <w:t>ặ</w:t>
      </w:r>
      <w:r w:rsidRPr="00AC3D37">
        <w:rPr>
          <w:rFonts w:ascii="Times New Roman" w:hAnsi="Times New Roman" w:cs="Times New Roman"/>
          <w:sz w:val="24"/>
        </w:rPr>
        <w:t>t</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400" w:dyaOrig="320" w14:anchorId="563CCABC">
          <v:shape id="_x0000_i1087" type="#_x0000_t75" style="width:19.75pt;height:16.25pt" o:ole="">
            <v:imagedata r:id="rId131" o:title=""/>
          </v:shape>
          <o:OLEObject Type="Embed" ProgID="Equation.DSMT4" ShapeID="_x0000_i1087" DrawAspect="Content" ObjectID="_1821098779" r:id="rId132"/>
        </w:object>
      </w:r>
      <w:r w:rsidR="00E252B8" w:rsidRPr="00AC3D37">
        <w:rPr>
          <w:rFonts w:ascii="Times New Roman" w:hAnsi="Times New Roman" w:cs="Times New Roman"/>
          <w:sz w:val="24"/>
        </w:rPr>
        <w:t xml:space="preserve"> </w:t>
      </w:r>
      <w:r w:rsidRPr="00AC3D37">
        <w:rPr>
          <w:rFonts w:ascii="Times New Roman" w:hAnsi="Times New Roman" w:cs="Times New Roman"/>
          <w:sz w:val="24"/>
        </w:rPr>
        <w:t>đi</w:t>
      </w:r>
      <w:r w:rsidR="00E252B8" w:rsidRPr="00AC3D37">
        <w:rPr>
          <w:rFonts w:ascii="Times New Roman" w:hAnsi="Times New Roman" w:cs="Times New Roman"/>
          <w:sz w:val="24"/>
        </w:rPr>
        <w:t xml:space="preserve"> </w:t>
      </w:r>
      <w:r w:rsidRPr="00AC3D37">
        <w:rPr>
          <w:rFonts w:ascii="Times New Roman" w:hAnsi="Times New Roman" w:cs="Times New Roman"/>
          <w:sz w:val="24"/>
        </w:rPr>
        <w:t>qua</w:t>
      </w:r>
      <w:r w:rsidR="00E252B8" w:rsidRPr="00AC3D37">
        <w:rPr>
          <w:rFonts w:ascii="Times New Roman" w:hAnsi="Times New Roman" w:cs="Times New Roman"/>
          <w:sz w:val="24"/>
        </w:rPr>
        <w:t xml:space="preserve"> </w:t>
      </w:r>
      <w:r w:rsidRPr="00AC3D37">
        <w:rPr>
          <w:rFonts w:ascii="Times New Roman" w:hAnsi="Times New Roman" w:cs="Times New Roman"/>
          <w:sz w:val="24"/>
        </w:rPr>
        <w:t>đi</w:t>
      </w:r>
      <w:r w:rsidRPr="00AC3D37">
        <w:rPr>
          <w:rFonts w:ascii="Times New Roman" w:hAnsi="Times New Roman" w:cs="Times New Roman"/>
          <w:sz w:val="24"/>
        </w:rPr>
        <w:t>ể</w:t>
      </w:r>
      <w:r w:rsidRPr="00AC3D37">
        <w:rPr>
          <w:rFonts w:ascii="Times New Roman" w:hAnsi="Times New Roman" w:cs="Times New Roman"/>
          <w:sz w:val="24"/>
        </w:rPr>
        <w:t>m</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1080" w:dyaOrig="320" w14:anchorId="6B19D2D1">
          <v:shape id="_x0000_i1088" type="#_x0000_t75" style="width:54pt;height:16.25pt" o:ole="">
            <v:imagedata r:id="rId133" o:title=""/>
          </v:shape>
          <o:OLEObject Type="Embed" ProgID="Equation.DSMT4" ShapeID="_x0000_i1088" DrawAspect="Content" ObjectID="_1821098780" r:id="rId134"/>
        </w:object>
      </w:r>
      <w:r w:rsidR="00E252B8" w:rsidRPr="00AC3D37">
        <w:rPr>
          <w:rFonts w:ascii="Times New Roman" w:hAnsi="Times New Roman" w:cs="Times New Roman"/>
          <w:sz w:val="24"/>
        </w:rPr>
        <w:t xml:space="preserve"> </w:t>
      </w:r>
      <w:r w:rsidRPr="00AC3D37">
        <w:rPr>
          <w:rFonts w:ascii="Times New Roman" w:hAnsi="Times New Roman" w:cs="Times New Roman"/>
          <w:sz w:val="24"/>
        </w:rPr>
        <w:t>và</w:t>
      </w:r>
      <w:r w:rsidR="00E252B8" w:rsidRPr="00AC3D37">
        <w:rPr>
          <w:rFonts w:ascii="Times New Roman" w:hAnsi="Times New Roman" w:cs="Times New Roman"/>
          <w:sz w:val="24"/>
        </w:rPr>
        <w:t xml:space="preserve"> </w:t>
      </w:r>
      <w:r w:rsidRPr="00AC3D37">
        <w:rPr>
          <w:rFonts w:ascii="Times New Roman" w:hAnsi="Times New Roman" w:cs="Times New Roman"/>
          <w:sz w:val="24"/>
        </w:rPr>
        <w:t>nh</w:t>
      </w:r>
      <w:r w:rsidRPr="00AC3D37">
        <w:rPr>
          <w:rFonts w:ascii="Times New Roman" w:hAnsi="Times New Roman" w:cs="Times New Roman"/>
          <w:sz w:val="24"/>
        </w:rPr>
        <w:t>ậ</w:t>
      </w:r>
      <w:r w:rsidRPr="00AC3D37">
        <w:rPr>
          <w:rFonts w:ascii="Times New Roman" w:hAnsi="Times New Roman" w:cs="Times New Roman"/>
          <w:sz w:val="24"/>
        </w:rPr>
        <w:t>n</w:t>
      </w:r>
      <w:r w:rsidR="00E252B8" w:rsidRPr="00AC3D37">
        <w:rPr>
          <w:rFonts w:ascii="Times New Roman" w:hAnsi="Times New Roman" w:cs="Times New Roman"/>
          <w:sz w:val="24"/>
        </w:rPr>
        <w:t xml:space="preserve"> </w:t>
      </w:r>
      <w:r w:rsidRPr="00AC3D37">
        <w:rPr>
          <w:rFonts w:ascii="Times New Roman" w:hAnsi="Times New Roman" w:cs="Times New Roman"/>
          <w:sz w:val="24"/>
        </w:rPr>
        <w:t>vectơ</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999" w:dyaOrig="320" w14:anchorId="580EE7C5">
          <v:shape id="_x0000_i1089" type="#_x0000_t75" style="width:49.95pt;height:16.25pt" o:ole="">
            <v:imagedata r:id="rId135" o:title=""/>
          </v:shape>
          <o:OLEObject Type="Embed" ProgID="Equation.DSMT4" ShapeID="_x0000_i1089" DrawAspect="Content" ObjectID="_1821098781" r:id="rId136"/>
        </w:object>
      </w:r>
      <w:r w:rsidR="00E252B8" w:rsidRPr="00AC3D37">
        <w:rPr>
          <w:rFonts w:ascii="Times New Roman" w:hAnsi="Times New Roman" w:cs="Times New Roman"/>
          <w:sz w:val="24"/>
        </w:rPr>
        <w:t xml:space="preserve"> </w:t>
      </w:r>
      <w:r w:rsidRPr="00AC3D37">
        <w:rPr>
          <w:rFonts w:ascii="Times New Roman" w:hAnsi="Times New Roman" w:cs="Times New Roman"/>
          <w:sz w:val="24"/>
        </w:rPr>
        <w:t>làm</w:t>
      </w:r>
      <w:r w:rsidR="00E252B8" w:rsidRPr="00AC3D37">
        <w:rPr>
          <w:rFonts w:ascii="Times New Roman" w:hAnsi="Times New Roman" w:cs="Times New Roman"/>
          <w:sz w:val="24"/>
        </w:rPr>
        <w:t xml:space="preserve"> </w:t>
      </w:r>
      <w:r w:rsidRPr="00AC3D37">
        <w:rPr>
          <w:rFonts w:ascii="Times New Roman" w:hAnsi="Times New Roman" w:cs="Times New Roman"/>
          <w:sz w:val="24"/>
        </w:rPr>
        <w:t>véctơ</w:t>
      </w:r>
      <w:r w:rsidR="00E252B8" w:rsidRPr="00AC3D37">
        <w:rPr>
          <w:rFonts w:ascii="Times New Roman" w:hAnsi="Times New Roman" w:cs="Times New Roman"/>
          <w:sz w:val="24"/>
        </w:rPr>
        <w:t xml:space="preserve"> </w:t>
      </w:r>
      <w:r w:rsidRPr="00AC3D37">
        <w:rPr>
          <w:rFonts w:ascii="Times New Roman" w:hAnsi="Times New Roman" w:cs="Times New Roman"/>
          <w:sz w:val="24"/>
        </w:rPr>
        <w:t>pháp</w:t>
      </w:r>
      <w:r w:rsidR="00E252B8" w:rsidRPr="00AC3D37">
        <w:rPr>
          <w:rFonts w:ascii="Times New Roman" w:hAnsi="Times New Roman" w:cs="Times New Roman"/>
          <w:sz w:val="24"/>
        </w:rPr>
        <w:t xml:space="preserve"> </w:t>
      </w:r>
      <w:r w:rsidRPr="00AC3D37">
        <w:rPr>
          <w:rFonts w:ascii="Times New Roman" w:hAnsi="Times New Roman" w:cs="Times New Roman"/>
          <w:sz w:val="24"/>
        </w:rPr>
        <w:t>tuy</w:t>
      </w:r>
      <w:r w:rsidRPr="00AC3D37">
        <w:rPr>
          <w:rFonts w:ascii="Times New Roman" w:hAnsi="Times New Roman" w:cs="Times New Roman"/>
          <w:sz w:val="24"/>
        </w:rPr>
        <w:t>ế</w:t>
      </w:r>
      <w:r w:rsidRPr="00AC3D37">
        <w:rPr>
          <w:rFonts w:ascii="Times New Roman" w:hAnsi="Times New Roman" w:cs="Times New Roman"/>
          <w:sz w:val="24"/>
        </w:rPr>
        <w:t>n.</w:t>
      </w:r>
    </w:p>
    <w:p w14:paraId="6456CFA9"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1240" w:dyaOrig="320" w14:anchorId="79E52D13">
          <v:shape id="_x0000_i1090" type="#_x0000_t75" style="width:62.15pt;height:16.25pt" o:ole="">
            <v:imagedata r:id="rId137" o:title=""/>
          </v:shape>
          <o:OLEObject Type="Embed" ProgID="Equation.DSMT4" ShapeID="_x0000_i1090" DrawAspect="Content" ObjectID="_1821098782" r:id="rId138"/>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1240" w:dyaOrig="320" w14:anchorId="3AFCE103">
          <v:shape id="_x0000_i1091" type="#_x0000_t75" style="width:62.15pt;height:16.25pt" o:ole="">
            <v:imagedata r:id="rId139" o:title=""/>
          </v:shape>
          <o:OLEObject Type="Embed" ProgID="Equation.DSMT4" ShapeID="_x0000_i1091" DrawAspect="Content" ObjectID="_1821098783" r:id="rId140"/>
        </w:object>
      </w:r>
      <w:r w:rsidRPr="00AC3D37">
        <w:rPr>
          <w:rFonts w:ascii="Times New Roman" w:hAnsi="Times New Roman" w:cs="Times New Roman"/>
          <w:sz w:val="24"/>
        </w:rPr>
        <w:t>.</w:t>
      </w:r>
      <w:r w:rsidRPr="00AC3D37">
        <w:rPr>
          <w:rFonts w:ascii="Times New Roman" w:hAnsi="Times New Roman" w:cs="Times New Roman"/>
          <w:sz w:val="24"/>
        </w:rPr>
        <w:tab/>
      </w:r>
      <w:r w:rsidRPr="00AC3D37">
        <w:rPr>
          <w:rFonts w:ascii="Times New Roman" w:hAnsi="Times New Roman" w:cs="Times New Roman"/>
          <w:b/>
          <w:sz w:val="24"/>
        </w:rPr>
        <w:t>C.</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1560" w:dyaOrig="320" w14:anchorId="7D9B8F4E">
          <v:shape id="_x0000_i1092" type="#_x0000_t75" style="width:77.8pt;height:16.25pt" o:ole="">
            <v:imagedata r:id="rId141" o:title=""/>
          </v:shape>
          <o:OLEObject Type="Embed" ProgID="Equation.DSMT4" ShapeID="_x0000_i1092" DrawAspect="Content" ObjectID="_1821098784" r:id="rId142"/>
        </w:object>
      </w:r>
      <w:r w:rsidRPr="00AC3D37">
        <w:rPr>
          <w:rFonts w:ascii="Times New Roman" w:hAnsi="Times New Roman" w:cs="Times New Roman"/>
          <w:sz w:val="24"/>
        </w:rPr>
        <w:t xml:space="preserve">.      </w:t>
      </w:r>
      <w:r w:rsidRPr="00AC3D37">
        <w:rPr>
          <w:rFonts w:ascii="Times New Roman" w:hAnsi="Times New Roman" w:cs="Times New Roman"/>
          <w:b/>
          <w:sz w:val="24"/>
        </w:rPr>
        <w:t>D.</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1579" w:dyaOrig="320" w14:anchorId="4B56487F">
          <v:shape id="_x0000_i1093" type="#_x0000_t75" style="width:78.95pt;height:16.25pt" o:ole="">
            <v:imagedata r:id="rId143" o:title=""/>
          </v:shape>
          <o:OLEObject Type="Embed" ProgID="Equation.DSMT4" ShapeID="_x0000_i1093" DrawAspect="Content" ObjectID="_1821098785" r:id="rId144"/>
        </w:object>
      </w:r>
      <w:r w:rsidRPr="00AC3D37">
        <w:rPr>
          <w:rFonts w:ascii="Times New Roman" w:hAnsi="Times New Roman" w:cs="Times New Roman"/>
          <w:sz w:val="24"/>
        </w:rPr>
        <w:t>.</w:t>
      </w:r>
    </w:p>
    <w:p w14:paraId="72EE2BD8" w14:textId="77777777"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12.</w:t>
      </w:r>
      <w:r w:rsidR="00E252B8" w:rsidRPr="00AC3D37">
        <w:rPr>
          <w:rFonts w:ascii="Times New Roman" w:hAnsi="Times New Roman" w:cs="Times New Roman"/>
          <w:sz w:val="24"/>
        </w:rPr>
        <w:t xml:space="preserve"> </w:t>
      </w:r>
      <w:r w:rsidRPr="00AC3D37">
        <w:rPr>
          <w:rFonts w:ascii="Times New Roman" w:hAnsi="Times New Roman" w:cs="Times New Roman"/>
          <w:sz w:val="24"/>
        </w:rPr>
        <w:t>Trong</w:t>
      </w:r>
      <w:r w:rsidR="00E252B8" w:rsidRPr="00AC3D37">
        <w:rPr>
          <w:rFonts w:ascii="Times New Roman" w:hAnsi="Times New Roman" w:cs="Times New Roman"/>
          <w:sz w:val="24"/>
        </w:rPr>
        <w:t xml:space="preserve"> </w:t>
      </w:r>
      <w:r w:rsidRPr="00AC3D37">
        <w:rPr>
          <w:rFonts w:ascii="Times New Roman" w:hAnsi="Times New Roman" w:cs="Times New Roman"/>
          <w:sz w:val="24"/>
        </w:rPr>
        <w:t>không</w:t>
      </w:r>
      <w:r w:rsidR="00E252B8" w:rsidRPr="00AC3D37">
        <w:rPr>
          <w:rFonts w:ascii="Times New Roman" w:hAnsi="Times New Roman" w:cs="Times New Roman"/>
          <w:sz w:val="24"/>
        </w:rPr>
        <w:t xml:space="preserve"> </w:t>
      </w:r>
      <w:r w:rsidRPr="00AC3D37">
        <w:rPr>
          <w:rFonts w:ascii="Times New Roman" w:hAnsi="Times New Roman" w:cs="Times New Roman"/>
          <w:sz w:val="24"/>
        </w:rPr>
        <w:t>gian</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560" w:dyaOrig="320" w14:anchorId="78BD8CC7">
          <v:shape id="_x0000_i1094" type="#_x0000_t75" style="width:27.85pt;height:16.25pt" o:ole="">
            <v:imagedata r:id="rId145" o:title=""/>
          </v:shape>
          <o:OLEObject Type="Embed" ProgID="Equation.DSMT4" ShapeID="_x0000_i1094" DrawAspect="Content" ObjectID="_1821098786" r:id="rId146"/>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cho</w:t>
      </w:r>
      <w:r w:rsidR="00E252B8" w:rsidRPr="00AC3D37">
        <w:rPr>
          <w:rFonts w:ascii="Times New Roman" w:hAnsi="Times New Roman" w:cs="Times New Roman"/>
          <w:sz w:val="24"/>
        </w:rPr>
        <w:t xml:space="preserve"> </w:t>
      </w:r>
      <w:r w:rsidRPr="00AC3D37">
        <w:rPr>
          <w:rFonts w:ascii="Times New Roman" w:hAnsi="Times New Roman" w:cs="Times New Roman"/>
          <w:sz w:val="24"/>
        </w:rPr>
        <w:t>m</w:t>
      </w:r>
      <w:r w:rsidRPr="00AC3D37">
        <w:rPr>
          <w:rFonts w:ascii="Times New Roman" w:hAnsi="Times New Roman" w:cs="Times New Roman"/>
          <w:sz w:val="24"/>
        </w:rPr>
        <w:t>ặ</w:t>
      </w:r>
      <w:r w:rsidRPr="00AC3D37">
        <w:rPr>
          <w:rFonts w:ascii="Times New Roman" w:hAnsi="Times New Roman" w:cs="Times New Roman"/>
          <w:sz w:val="24"/>
        </w:rPr>
        <w:t>t</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400" w:dyaOrig="320" w14:anchorId="1D96865E">
          <v:shape id="_x0000_i1095" type="#_x0000_t75" style="width:19.75pt;height:16.25pt" o:ole="">
            <v:imagedata r:id="rId147" o:title=""/>
          </v:shape>
          <o:OLEObject Type="Embed" ProgID="Equation.DSMT4" ShapeID="_x0000_i1095" DrawAspect="Content" ObjectID="_1821098787" r:id="rId148"/>
        </w:object>
      </w:r>
      <w:r w:rsidR="00E252B8" w:rsidRPr="00AC3D37">
        <w:rPr>
          <w:rFonts w:ascii="Times New Roman" w:hAnsi="Times New Roman" w:cs="Times New Roman"/>
          <w:sz w:val="24"/>
        </w:rPr>
        <w:t xml:space="preserve"> </w:t>
      </w:r>
      <w:r w:rsidRPr="00AC3D37">
        <w:rPr>
          <w:rFonts w:ascii="Times New Roman" w:hAnsi="Times New Roman" w:cs="Times New Roman"/>
          <w:sz w:val="24"/>
        </w:rPr>
        <w:t>có</w:t>
      </w:r>
      <w:r w:rsidR="00E252B8" w:rsidRPr="00AC3D37">
        <w:rPr>
          <w:rFonts w:ascii="Times New Roman" w:hAnsi="Times New Roman" w:cs="Times New Roman"/>
          <w:sz w:val="24"/>
        </w:rPr>
        <w:t xml:space="preserve"> </w:t>
      </w:r>
      <w:r w:rsidRPr="00AC3D37">
        <w:rPr>
          <w:rFonts w:ascii="Times New Roman" w:hAnsi="Times New Roman" w:cs="Times New Roman"/>
          <w:sz w:val="24"/>
        </w:rPr>
        <w:t>phương</w:t>
      </w:r>
      <w:r w:rsidR="00E252B8" w:rsidRPr="00AC3D37">
        <w:rPr>
          <w:rFonts w:ascii="Times New Roman" w:hAnsi="Times New Roman" w:cs="Times New Roman"/>
          <w:sz w:val="24"/>
        </w:rPr>
        <w:t xml:space="preserve"> </w:t>
      </w:r>
      <w:r w:rsidRPr="00AC3D37">
        <w:rPr>
          <w:rFonts w:ascii="Times New Roman" w:hAnsi="Times New Roman" w:cs="Times New Roman"/>
          <w:sz w:val="24"/>
        </w:rPr>
        <w:t>trình</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2540" w:dyaOrig="320" w14:anchorId="39F681D8">
          <v:shape id="_x0000_i1096" type="#_x0000_t75" style="width:127.15pt;height:16.25pt" o:ole="">
            <v:imagedata r:id="rId149" o:title=""/>
          </v:shape>
          <o:OLEObject Type="Embed" ProgID="Equation.DSMT4" ShapeID="_x0000_i1096" DrawAspect="Content" ObjectID="_1821098788" r:id="rId150"/>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Đi</w:t>
      </w:r>
      <w:r w:rsidRPr="00AC3D37">
        <w:rPr>
          <w:rFonts w:ascii="Times New Roman" w:hAnsi="Times New Roman" w:cs="Times New Roman"/>
          <w:sz w:val="24"/>
        </w:rPr>
        <w:t>ể</w:t>
      </w:r>
      <w:r w:rsidRPr="00AC3D37">
        <w:rPr>
          <w:rFonts w:ascii="Times New Roman" w:hAnsi="Times New Roman" w:cs="Times New Roman"/>
          <w:sz w:val="24"/>
        </w:rPr>
        <w:t>m</w:t>
      </w:r>
      <w:r w:rsidR="00E252B8" w:rsidRPr="00AC3D37">
        <w:rPr>
          <w:rFonts w:ascii="Times New Roman" w:hAnsi="Times New Roman" w:cs="Times New Roman"/>
          <w:sz w:val="24"/>
        </w:rPr>
        <w:t xml:space="preserve"> </w:t>
      </w:r>
      <w:r w:rsidRPr="00AC3D37">
        <w:rPr>
          <w:rFonts w:ascii="Times New Roman" w:hAnsi="Times New Roman" w:cs="Times New Roman"/>
          <w:sz w:val="24"/>
        </w:rPr>
        <w:t>nào</w:t>
      </w:r>
      <w:r w:rsidR="00E252B8" w:rsidRPr="00AC3D37">
        <w:rPr>
          <w:rFonts w:ascii="Times New Roman" w:hAnsi="Times New Roman" w:cs="Times New Roman"/>
          <w:sz w:val="24"/>
        </w:rPr>
        <w:t xml:space="preserve"> </w:t>
      </w:r>
      <w:r w:rsidRPr="00AC3D37">
        <w:rPr>
          <w:rFonts w:ascii="Times New Roman" w:hAnsi="Times New Roman" w:cs="Times New Roman"/>
          <w:sz w:val="24"/>
        </w:rPr>
        <w:t>trong</w:t>
      </w:r>
      <w:r w:rsidR="00E252B8" w:rsidRPr="00AC3D37">
        <w:rPr>
          <w:rFonts w:ascii="Times New Roman" w:hAnsi="Times New Roman" w:cs="Times New Roman"/>
          <w:sz w:val="24"/>
        </w:rPr>
        <w:t xml:space="preserve"> </w:t>
      </w:r>
      <w:r w:rsidRPr="00AC3D37">
        <w:rPr>
          <w:rFonts w:ascii="Times New Roman" w:hAnsi="Times New Roman" w:cs="Times New Roman"/>
          <w:sz w:val="24"/>
        </w:rPr>
        <w:t>các</w:t>
      </w:r>
      <w:r w:rsidR="00E252B8" w:rsidRPr="00AC3D37">
        <w:rPr>
          <w:rFonts w:ascii="Times New Roman" w:hAnsi="Times New Roman" w:cs="Times New Roman"/>
          <w:sz w:val="24"/>
        </w:rPr>
        <w:t xml:space="preserve"> </w:t>
      </w:r>
      <w:r w:rsidRPr="00AC3D37">
        <w:rPr>
          <w:rFonts w:ascii="Times New Roman" w:hAnsi="Times New Roman" w:cs="Times New Roman"/>
          <w:sz w:val="24"/>
        </w:rPr>
        <w:t>đi</w:t>
      </w:r>
      <w:r w:rsidRPr="00AC3D37">
        <w:rPr>
          <w:rFonts w:ascii="Times New Roman" w:hAnsi="Times New Roman" w:cs="Times New Roman"/>
          <w:sz w:val="24"/>
        </w:rPr>
        <w:t>ể</w:t>
      </w:r>
      <w:r w:rsidRPr="00AC3D37">
        <w:rPr>
          <w:rFonts w:ascii="Times New Roman" w:hAnsi="Times New Roman" w:cs="Times New Roman"/>
          <w:sz w:val="24"/>
        </w:rPr>
        <w:t>m</w:t>
      </w:r>
      <w:r w:rsidR="00E252B8" w:rsidRPr="00AC3D37">
        <w:rPr>
          <w:rFonts w:ascii="Times New Roman" w:hAnsi="Times New Roman" w:cs="Times New Roman"/>
          <w:sz w:val="24"/>
        </w:rPr>
        <w:t xml:space="preserve"> </w:t>
      </w:r>
      <w:r w:rsidRPr="00AC3D37">
        <w:rPr>
          <w:rFonts w:ascii="Times New Roman" w:hAnsi="Times New Roman" w:cs="Times New Roman"/>
          <w:sz w:val="24"/>
        </w:rPr>
        <w:t>sau</w:t>
      </w:r>
      <w:r w:rsidR="00E252B8" w:rsidRPr="00AC3D37">
        <w:rPr>
          <w:rFonts w:ascii="Times New Roman" w:hAnsi="Times New Roman" w:cs="Times New Roman"/>
          <w:sz w:val="24"/>
        </w:rPr>
        <w:t xml:space="preserve"> </w:t>
      </w:r>
      <w:r w:rsidRPr="00AC3D37">
        <w:rPr>
          <w:rFonts w:ascii="Times New Roman" w:hAnsi="Times New Roman" w:cs="Times New Roman"/>
          <w:sz w:val="24"/>
        </w:rPr>
        <w:t>thu</w:t>
      </w:r>
      <w:r w:rsidRPr="00AC3D37">
        <w:rPr>
          <w:rFonts w:ascii="Times New Roman" w:hAnsi="Times New Roman" w:cs="Times New Roman"/>
          <w:sz w:val="24"/>
        </w:rPr>
        <w:t>ộ</w:t>
      </w:r>
      <w:r w:rsidRPr="00AC3D37">
        <w:rPr>
          <w:rFonts w:ascii="Times New Roman" w:hAnsi="Times New Roman" w:cs="Times New Roman"/>
          <w:sz w:val="24"/>
        </w:rPr>
        <w:t>c</w:t>
      </w:r>
      <w:r w:rsidR="00E252B8" w:rsidRPr="00AC3D37">
        <w:rPr>
          <w:rFonts w:ascii="Times New Roman" w:hAnsi="Times New Roman" w:cs="Times New Roman"/>
          <w:sz w:val="24"/>
        </w:rPr>
        <w:t xml:space="preserve"> </w:t>
      </w:r>
      <w:r w:rsidRPr="00AC3D37">
        <w:rPr>
          <w:rFonts w:ascii="Times New Roman" w:hAnsi="Times New Roman" w:cs="Times New Roman"/>
          <w:sz w:val="24"/>
        </w:rPr>
        <w:t>m</w:t>
      </w:r>
      <w:r w:rsidRPr="00AC3D37">
        <w:rPr>
          <w:rFonts w:ascii="Times New Roman" w:hAnsi="Times New Roman" w:cs="Times New Roman"/>
          <w:sz w:val="24"/>
        </w:rPr>
        <w:t>ặ</w:t>
      </w:r>
      <w:r w:rsidRPr="00AC3D37">
        <w:rPr>
          <w:rFonts w:ascii="Times New Roman" w:hAnsi="Times New Roman" w:cs="Times New Roman"/>
          <w:sz w:val="24"/>
        </w:rPr>
        <w:t>t</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400" w:dyaOrig="320" w14:anchorId="05789AEF">
          <v:shape id="_x0000_i1097" type="#_x0000_t75" style="width:19.75pt;height:16.25pt" o:ole="">
            <v:imagedata r:id="rId151" o:title=""/>
          </v:shape>
          <o:OLEObject Type="Embed" ProgID="Equation.DSMT4" ShapeID="_x0000_i1097" DrawAspect="Content" ObjectID="_1821098789" r:id="rId152"/>
        </w:object>
      </w:r>
      <w:r w:rsidRPr="00AC3D37">
        <w:rPr>
          <w:rFonts w:ascii="Times New Roman" w:hAnsi="Times New Roman" w:cs="Times New Roman"/>
          <w:sz w:val="24"/>
        </w:rPr>
        <w:t>?</w:t>
      </w:r>
    </w:p>
    <w:p w14:paraId="5E3D8244" w14:textId="77777777" w:rsidR="00E252B8" w:rsidRPr="00AC3D37" w:rsidRDefault="00E252B8" w:rsidP="00E252B8">
      <w:pPr>
        <w:tabs>
          <w:tab w:val="left" w:pos="992"/>
          <w:tab w:val="left" w:pos="3402"/>
          <w:tab w:val="left" w:pos="5669"/>
          <w:tab w:val="left" w:pos="7937"/>
        </w:tabs>
        <w:spacing w:after="0" w:line="240" w:lineRule="auto"/>
        <w:ind w:left="25"/>
        <w:rPr>
          <w:rFonts w:ascii="Times New Roman" w:hAnsi="Times New Roman" w:cs="Times New Roman"/>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1060" w:dyaOrig="320" w14:anchorId="107F24B7">
          <v:shape id="_x0000_i1098" type="#_x0000_t75" style="width:52.85pt;height:16.25pt" o:ole="">
            <v:imagedata r:id="rId153" o:title=""/>
          </v:shape>
          <o:OLEObject Type="Embed" ProgID="Equation.DSMT4" ShapeID="_x0000_i1098" DrawAspect="Content" ObjectID="_1821098790" r:id="rId154"/>
        </w:object>
      </w:r>
      <w:r w:rsidRPr="00AC3D37">
        <w:rPr>
          <w:rFonts w:ascii="Times New Roman" w:hAnsi="Times New Roman" w:cs="Times New Roman"/>
          <w:sz w:val="24"/>
        </w:rPr>
        <w:t xml:space="preserve">.    </w:t>
      </w: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960" w:dyaOrig="320" w14:anchorId="18C6D2A4">
          <v:shape id="_x0000_i1099" type="#_x0000_t75" style="width:48.2pt;height:16.25pt" o:ole="">
            <v:imagedata r:id="rId155" o:title=""/>
          </v:shape>
          <o:OLEObject Type="Embed" ProgID="Equation.DSMT4" ShapeID="_x0000_i1099" DrawAspect="Content" ObjectID="_1821098791" r:id="rId156"/>
        </w:object>
      </w:r>
      <w:r w:rsidRPr="00AC3D37">
        <w:rPr>
          <w:rFonts w:ascii="Times New Roman" w:hAnsi="Times New Roman" w:cs="Times New Roman"/>
          <w:sz w:val="24"/>
        </w:rPr>
        <w:t xml:space="preserve">.     </w:t>
      </w: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1100" w:dyaOrig="320" w14:anchorId="2C28E971">
          <v:shape id="_x0000_i1100" type="#_x0000_t75" style="width:55.15pt;height:16.25pt" o:ole="">
            <v:imagedata r:id="rId157" o:title=""/>
          </v:shape>
          <o:OLEObject Type="Embed" ProgID="Equation.DSMT4" ShapeID="_x0000_i1100" DrawAspect="Content" ObjectID="_1821098792" r:id="rId158"/>
        </w:object>
      </w:r>
      <w:r w:rsidRPr="00AC3D37">
        <w:rPr>
          <w:rFonts w:ascii="Times New Roman" w:hAnsi="Times New Roman" w:cs="Times New Roman"/>
          <w:sz w:val="24"/>
        </w:rPr>
        <w:t xml:space="preserve">.      </w:t>
      </w: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1240" w:dyaOrig="320" w14:anchorId="5CBD193A">
          <v:shape id="_x0000_i1101" type="#_x0000_t75" style="width:62.15pt;height:16.25pt" o:ole="">
            <v:imagedata r:id="rId159" o:title=""/>
          </v:shape>
          <o:OLEObject Type="Embed" ProgID="Equation.DSMT4" ShapeID="_x0000_i1101" DrawAspect="Content" ObjectID="_1821098793" r:id="rId160"/>
        </w:object>
      </w:r>
      <w:r w:rsidRPr="00AC3D37">
        <w:rPr>
          <w:rFonts w:ascii="Times New Roman" w:hAnsi="Times New Roman" w:cs="Times New Roman"/>
          <w:sz w:val="24"/>
        </w:rPr>
        <w:t>.</w:t>
      </w:r>
    </w:p>
    <w:p w14:paraId="57F9108D" w14:textId="77777777" w:rsidR="00E252B8" w:rsidRPr="00AC3D37" w:rsidRDefault="00E252B8" w:rsidP="00E252B8">
      <w:pPr>
        <w:spacing w:after="0" w:line="240" w:lineRule="auto"/>
        <w:ind w:left="25"/>
        <w:rPr>
          <w:rFonts w:ascii="Times New Roman" w:hAnsi="Times New Roman" w:cs="Times New Roman"/>
          <w:b/>
          <w:sz w:val="24"/>
        </w:rPr>
      </w:pPr>
    </w:p>
    <w:p w14:paraId="16457CA7" w14:textId="79EEC499" w:rsidR="00E252B8" w:rsidRPr="00AC3D37" w:rsidRDefault="00E252B8"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PHẦN II. Câu trắc nghiệm đúng sai.</w:t>
      </w:r>
    </w:p>
    <w:p w14:paraId="7276D31A" w14:textId="77777777"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1.</w:t>
      </w:r>
      <w:r w:rsidR="00E252B8" w:rsidRPr="00AC3D37">
        <w:rPr>
          <w:rFonts w:ascii="Times New Roman" w:hAnsi="Times New Roman" w:cs="Times New Roman"/>
          <w:sz w:val="24"/>
        </w:rPr>
        <w:t xml:space="preserve"> </w:t>
      </w:r>
      <w:r w:rsidRPr="00AC3D37">
        <w:rPr>
          <w:rFonts w:ascii="Times New Roman" w:hAnsi="Times New Roman" w:cs="Times New Roman"/>
          <w:sz w:val="24"/>
        </w:rPr>
        <w:t>Cho</w:t>
      </w:r>
      <w:r w:rsidR="00E252B8" w:rsidRPr="00AC3D37">
        <w:rPr>
          <w:rFonts w:ascii="Times New Roman" w:hAnsi="Times New Roman" w:cs="Times New Roman"/>
          <w:sz w:val="24"/>
        </w:rPr>
        <w:t xml:space="preserve"> </w:t>
      </w:r>
      <w:r w:rsidRPr="00AC3D37">
        <w:rPr>
          <w:rFonts w:ascii="Times New Roman" w:hAnsi="Times New Roman" w:cs="Times New Roman"/>
          <w:sz w:val="24"/>
        </w:rPr>
        <w:t>các</w:t>
      </w:r>
      <w:r w:rsidR="00E252B8" w:rsidRPr="00AC3D37">
        <w:rPr>
          <w:rFonts w:ascii="Times New Roman" w:hAnsi="Times New Roman" w:cs="Times New Roman"/>
          <w:sz w:val="24"/>
        </w:rPr>
        <w:t xml:space="preserve"> </w:t>
      </w:r>
      <w:r w:rsidRPr="00AC3D37">
        <w:rPr>
          <w:rFonts w:ascii="Times New Roman" w:hAnsi="Times New Roman" w:cs="Times New Roman"/>
          <w:sz w:val="24"/>
        </w:rPr>
        <w:t>hàm</w:t>
      </w:r>
      <w:r w:rsidR="00E252B8" w:rsidRPr="00AC3D37">
        <w:rPr>
          <w:rFonts w:ascii="Times New Roman" w:hAnsi="Times New Roman" w:cs="Times New Roman"/>
          <w:sz w:val="24"/>
        </w:rPr>
        <w:t xml:space="preserve"> </w:t>
      </w:r>
      <w:r w:rsidRPr="00AC3D37">
        <w:rPr>
          <w:rFonts w:ascii="Times New Roman" w:hAnsi="Times New Roman" w:cs="Times New Roman"/>
          <w:sz w:val="24"/>
        </w:rPr>
        <w:t>s</w:t>
      </w:r>
      <w:r w:rsidRPr="00AC3D37">
        <w:rPr>
          <w:rFonts w:ascii="Times New Roman" w:hAnsi="Times New Roman" w:cs="Times New Roman"/>
          <w:sz w:val="24"/>
        </w:rPr>
        <w:t>ố</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1060" w:dyaOrig="320" w14:anchorId="1973621D">
          <v:shape id="_x0000_i1102" type="#_x0000_t75" style="width:52.85pt;height:16.25pt" o:ole="">
            <v:imagedata r:id="rId161" o:title=""/>
          </v:shape>
          <o:OLEObject Type="Embed" ProgID="Equation.DSMT4" ShapeID="_x0000_i1102" DrawAspect="Content" ObjectID="_1821098794" r:id="rId162"/>
        </w:object>
      </w:r>
      <w:r w:rsidR="00E252B8" w:rsidRPr="00AC3D37">
        <w:rPr>
          <w:rFonts w:ascii="Times New Roman" w:hAnsi="Times New Roman" w:cs="Times New Roman"/>
          <w:sz w:val="24"/>
        </w:rPr>
        <w:t xml:space="preserve"> </w:t>
      </w:r>
      <w:r w:rsidRPr="00AC3D37">
        <w:rPr>
          <w:rFonts w:ascii="Times New Roman" w:hAnsi="Times New Roman" w:cs="Times New Roman"/>
          <w:sz w:val="24"/>
        </w:rPr>
        <w:t>liên</w:t>
      </w:r>
      <w:r w:rsidR="00E252B8" w:rsidRPr="00AC3D37">
        <w:rPr>
          <w:rFonts w:ascii="Times New Roman" w:hAnsi="Times New Roman" w:cs="Times New Roman"/>
          <w:sz w:val="24"/>
        </w:rPr>
        <w:t xml:space="preserve"> </w:t>
      </w:r>
      <w:r w:rsidRPr="00AC3D37">
        <w:rPr>
          <w:rFonts w:ascii="Times New Roman" w:hAnsi="Times New Roman" w:cs="Times New Roman"/>
          <w:sz w:val="24"/>
        </w:rPr>
        <w:t>t</w:t>
      </w:r>
      <w:r w:rsidRPr="00AC3D37">
        <w:rPr>
          <w:rFonts w:ascii="Times New Roman" w:hAnsi="Times New Roman" w:cs="Times New Roman"/>
          <w:sz w:val="24"/>
        </w:rPr>
        <w:t>ụ</w:t>
      </w:r>
      <w:r w:rsidRPr="00AC3D37">
        <w:rPr>
          <w:rFonts w:ascii="Times New Roman" w:hAnsi="Times New Roman" w:cs="Times New Roman"/>
          <w:sz w:val="24"/>
        </w:rPr>
        <w:t>c</w:t>
      </w:r>
      <w:r w:rsidR="00E252B8" w:rsidRPr="00AC3D37">
        <w:rPr>
          <w:rFonts w:ascii="Times New Roman" w:hAnsi="Times New Roman" w:cs="Times New Roman"/>
          <w:sz w:val="24"/>
        </w:rPr>
        <w:t xml:space="preserve"> </w:t>
      </w:r>
      <w:r w:rsidRPr="00AC3D37">
        <w:rPr>
          <w:rFonts w:ascii="Times New Roman" w:hAnsi="Times New Roman" w:cs="Times New Roman"/>
          <w:sz w:val="24"/>
        </w:rPr>
        <w:t>trên</w:t>
      </w:r>
      <w:r w:rsidR="00E252B8" w:rsidRPr="00AC3D37">
        <w:rPr>
          <w:rFonts w:ascii="Times New Roman" w:hAnsi="Times New Roman" w:cs="Times New Roman"/>
          <w:sz w:val="24"/>
        </w:rPr>
        <w:t xml:space="preserve"> </w:t>
      </w:r>
      <w:r w:rsidRPr="00AC3D37">
        <w:rPr>
          <w:rFonts w:ascii="Times New Roman" w:hAnsi="Times New Roman" w:cs="Times New Roman"/>
          <w:sz w:val="24"/>
        </w:rPr>
        <w:t>đo</w:t>
      </w:r>
      <w:r w:rsidRPr="00AC3D37">
        <w:rPr>
          <w:rFonts w:ascii="Times New Roman" w:hAnsi="Times New Roman" w:cs="Times New Roman"/>
          <w:sz w:val="24"/>
        </w:rPr>
        <w:t>ạ</w:t>
      </w:r>
      <w:r w:rsidRPr="00AC3D37">
        <w:rPr>
          <w:rFonts w:ascii="Times New Roman" w:hAnsi="Times New Roman" w:cs="Times New Roman"/>
          <w:sz w:val="24"/>
        </w:rPr>
        <w:t>n</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800" w:dyaOrig="320" w14:anchorId="4263ED3C">
          <v:shape id="_x0000_i1103" type="#_x0000_t75" style="width:40.05pt;height:16.25pt" o:ole="">
            <v:imagedata r:id="rId163" o:title=""/>
          </v:shape>
          <o:OLEObject Type="Embed" ProgID="Equation.DSMT4" ShapeID="_x0000_i1103" DrawAspect="Content" ObjectID="_1821098795" r:id="rId164"/>
        </w:object>
      </w:r>
      <w:r w:rsidR="00E252B8" w:rsidRPr="00AC3D37">
        <w:rPr>
          <w:rFonts w:ascii="Times New Roman" w:hAnsi="Times New Roman" w:cs="Times New Roman"/>
          <w:sz w:val="24"/>
        </w:rPr>
        <w:t xml:space="preserve"> </w:t>
      </w:r>
      <w:r w:rsidRPr="00AC3D37">
        <w:rPr>
          <w:rFonts w:ascii="Times New Roman" w:hAnsi="Times New Roman" w:cs="Times New Roman"/>
          <w:sz w:val="24"/>
        </w:rPr>
        <w:t>th</w:t>
      </w:r>
      <w:r w:rsidRPr="00AC3D37">
        <w:rPr>
          <w:rFonts w:ascii="Times New Roman" w:hAnsi="Times New Roman" w:cs="Times New Roman"/>
          <w:sz w:val="24"/>
        </w:rPr>
        <w:t>ỏ</w:t>
      </w:r>
      <w:r w:rsidRPr="00AC3D37">
        <w:rPr>
          <w:rFonts w:ascii="Times New Roman" w:hAnsi="Times New Roman" w:cs="Times New Roman"/>
          <w:sz w:val="24"/>
        </w:rPr>
        <w:t>a</w:t>
      </w:r>
      <w:r w:rsidR="00E252B8" w:rsidRPr="00AC3D37">
        <w:rPr>
          <w:rFonts w:ascii="Times New Roman" w:hAnsi="Times New Roman" w:cs="Times New Roman"/>
          <w:sz w:val="24"/>
        </w:rPr>
        <w:t xml:space="preserve"> </w:t>
      </w:r>
      <w:r w:rsidRPr="00AC3D37">
        <w:rPr>
          <w:rFonts w:ascii="Times New Roman" w:hAnsi="Times New Roman" w:cs="Times New Roman"/>
          <w:sz w:val="24"/>
        </w:rPr>
        <w:t>mãn</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32"/>
          <w:sz w:val="24"/>
        </w:rPr>
        <w:object w:dxaOrig="2460" w:dyaOrig="760" w14:anchorId="5A2D62D9">
          <v:shape id="_x0000_i1104" type="#_x0000_t75" style="width:123.1pt;height:37.75pt" o:ole="">
            <v:imagedata r:id="rId165" o:title=""/>
          </v:shape>
          <o:OLEObject Type="Embed" ProgID="Equation.DSMT4" ShapeID="_x0000_i1104" DrawAspect="Content" ObjectID="_1821098796" r:id="rId166"/>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32"/>
          <w:sz w:val="24"/>
        </w:rPr>
        <w:object w:dxaOrig="2620" w:dyaOrig="760" w14:anchorId="21B29C72">
          <v:shape id="_x0000_i1105" type="#_x0000_t75" style="width:130.65pt;height:37.75pt" o:ole="">
            <v:imagedata r:id="rId167" o:title=""/>
          </v:shape>
          <o:OLEObject Type="Embed" ProgID="Equation.DSMT4" ShapeID="_x0000_i1105" DrawAspect="Content" ObjectID="_1821098797" r:id="rId168"/>
        </w:object>
      </w:r>
      <w:r w:rsidR="00E252B8" w:rsidRPr="00AC3D37">
        <w:rPr>
          <w:rFonts w:ascii="Times New Roman" w:hAnsi="Times New Roman" w:cs="Times New Roman"/>
          <w:sz w:val="24"/>
        </w:rPr>
        <w:t xml:space="preserve"> </w:t>
      </w:r>
      <w:r w:rsidRPr="00AC3D37">
        <w:rPr>
          <w:rFonts w:ascii="Times New Roman" w:hAnsi="Times New Roman" w:cs="Times New Roman"/>
          <w:sz w:val="24"/>
        </w:rPr>
        <w:t>và</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32"/>
          <w:sz w:val="24"/>
        </w:rPr>
        <w:object w:dxaOrig="1420" w:dyaOrig="760" w14:anchorId="59D8930F">
          <v:shape id="_x0000_i1106" type="#_x0000_t75" style="width:70.85pt;height:37.75pt" o:ole="">
            <v:imagedata r:id="rId169" o:title=""/>
          </v:shape>
          <o:OLEObject Type="Embed" ProgID="Equation.DSMT4" ShapeID="_x0000_i1106" DrawAspect="Content" ObjectID="_1821098798" r:id="rId170"/>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Xét</w:t>
      </w:r>
      <w:r w:rsidR="00E252B8" w:rsidRPr="00AC3D37">
        <w:rPr>
          <w:rFonts w:ascii="Times New Roman" w:hAnsi="Times New Roman" w:cs="Times New Roman"/>
          <w:sz w:val="24"/>
        </w:rPr>
        <w:t xml:space="preserve"> </w:t>
      </w:r>
      <w:r w:rsidRPr="00AC3D37">
        <w:rPr>
          <w:rFonts w:ascii="Times New Roman" w:hAnsi="Times New Roman" w:cs="Times New Roman"/>
          <w:sz w:val="24"/>
        </w:rPr>
        <w:t>tính</w:t>
      </w:r>
      <w:r w:rsidR="00E252B8" w:rsidRPr="00AC3D37">
        <w:rPr>
          <w:rFonts w:ascii="Times New Roman" w:hAnsi="Times New Roman" w:cs="Times New Roman"/>
          <w:sz w:val="24"/>
        </w:rPr>
        <w:t xml:space="preserve"> </w:t>
      </w:r>
      <w:r w:rsidRPr="00AC3D37">
        <w:rPr>
          <w:rFonts w:ascii="Times New Roman" w:hAnsi="Times New Roman" w:cs="Times New Roman"/>
          <w:sz w:val="24"/>
        </w:rPr>
        <w:t>đúng-sai</w:t>
      </w:r>
      <w:r w:rsidR="00E252B8" w:rsidRPr="00AC3D37">
        <w:rPr>
          <w:rFonts w:ascii="Times New Roman" w:hAnsi="Times New Roman" w:cs="Times New Roman"/>
          <w:sz w:val="24"/>
        </w:rPr>
        <w:t xml:space="preserve"> </w:t>
      </w:r>
      <w:r w:rsidRPr="00AC3D37">
        <w:rPr>
          <w:rFonts w:ascii="Times New Roman" w:hAnsi="Times New Roman" w:cs="Times New Roman"/>
          <w:sz w:val="24"/>
        </w:rPr>
        <w:t>c</w:t>
      </w:r>
      <w:r w:rsidRPr="00AC3D37">
        <w:rPr>
          <w:rFonts w:ascii="Times New Roman" w:hAnsi="Times New Roman" w:cs="Times New Roman"/>
          <w:sz w:val="24"/>
        </w:rPr>
        <w:t>ủ</w:t>
      </w:r>
      <w:r w:rsidRPr="00AC3D37">
        <w:rPr>
          <w:rFonts w:ascii="Times New Roman" w:hAnsi="Times New Roman" w:cs="Times New Roman"/>
          <w:sz w:val="24"/>
        </w:rPr>
        <w:t>a</w:t>
      </w:r>
      <w:r w:rsidR="00E252B8" w:rsidRPr="00AC3D37">
        <w:rPr>
          <w:rFonts w:ascii="Times New Roman" w:hAnsi="Times New Roman" w:cs="Times New Roman"/>
          <w:sz w:val="24"/>
        </w:rPr>
        <w:t xml:space="preserve"> </w:t>
      </w:r>
      <w:r w:rsidRPr="00AC3D37">
        <w:rPr>
          <w:rFonts w:ascii="Times New Roman" w:hAnsi="Times New Roman" w:cs="Times New Roman"/>
          <w:sz w:val="24"/>
        </w:rPr>
        <w:t>các</w:t>
      </w:r>
      <w:r w:rsidR="00E252B8" w:rsidRPr="00AC3D37">
        <w:rPr>
          <w:rFonts w:ascii="Times New Roman" w:hAnsi="Times New Roman" w:cs="Times New Roman"/>
          <w:sz w:val="24"/>
        </w:rPr>
        <w:t xml:space="preserve"> </w:t>
      </w:r>
      <w:r w:rsidRPr="00AC3D37">
        <w:rPr>
          <w:rFonts w:ascii="Times New Roman" w:hAnsi="Times New Roman" w:cs="Times New Roman"/>
          <w:sz w:val="24"/>
        </w:rPr>
        <w:t>kh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Pr="00AC3D37">
        <w:rPr>
          <w:rFonts w:ascii="Times New Roman" w:hAnsi="Times New Roman" w:cs="Times New Roman"/>
          <w:sz w:val="24"/>
        </w:rPr>
        <w:t>đ</w:t>
      </w:r>
      <w:r w:rsidRPr="00AC3D37">
        <w:rPr>
          <w:rFonts w:ascii="Times New Roman" w:hAnsi="Times New Roman" w:cs="Times New Roman"/>
          <w:sz w:val="24"/>
        </w:rPr>
        <w:t>ị</w:t>
      </w:r>
      <w:r w:rsidRPr="00AC3D37">
        <w:rPr>
          <w:rFonts w:ascii="Times New Roman" w:hAnsi="Times New Roman" w:cs="Times New Roman"/>
          <w:sz w:val="24"/>
        </w:rPr>
        <w:t>nh</w:t>
      </w:r>
      <w:r w:rsidR="00E252B8" w:rsidRPr="00AC3D37">
        <w:rPr>
          <w:rFonts w:ascii="Times New Roman" w:hAnsi="Times New Roman" w:cs="Times New Roman"/>
          <w:sz w:val="24"/>
        </w:rPr>
        <w:t xml:space="preserve"> </w:t>
      </w:r>
      <w:r w:rsidRPr="00AC3D37">
        <w:rPr>
          <w:rFonts w:ascii="Times New Roman" w:hAnsi="Times New Roman" w:cs="Times New Roman"/>
          <w:sz w:val="24"/>
        </w:rPr>
        <w:t>sau.</w:t>
      </w:r>
      <w:r w:rsidR="00E252B8" w:rsidRPr="00AC3D37">
        <w:rPr>
          <w:rFonts w:ascii="Times New Roman" w:hAnsi="Times New Roman" w:cs="Times New Roman"/>
          <w:sz w:val="24"/>
        </w:rPr>
        <w:t xml:space="preserve"> </w:t>
      </w:r>
    </w:p>
    <w:p w14:paraId="041C9E8F" w14:textId="075C13F8" w:rsidR="00E252B8" w:rsidRPr="00AC3D37" w:rsidRDefault="00E252B8" w:rsidP="00E252B8">
      <w:pPr>
        <w:spacing w:after="0" w:line="240" w:lineRule="auto"/>
        <w:ind w:left="25"/>
        <w:rPr>
          <w:rFonts w:ascii="Times New Roman" w:hAnsi="Times New Roman" w:cs="Times New Roman"/>
          <w:b/>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1420" w:dyaOrig="760" w14:anchorId="5ACA4D2C">
          <v:shape id="_x0000_i1107" type="#_x0000_t75" style="width:70.85pt;height:37.75pt" o:ole="">
            <v:imagedata r:id="rId171" o:title=""/>
          </v:shape>
          <o:OLEObject Type="Embed" ProgID="Equation.DSMT4" ShapeID="_x0000_i1107" DrawAspect="Content" ObjectID="_1821098799" r:id="rId172"/>
        </w:object>
      </w:r>
      <w:r w:rsidRPr="00AC3D37">
        <w:rPr>
          <w:rFonts w:ascii="Times New Roman" w:hAnsi="Times New Roman" w:cs="Times New Roman"/>
          <w:sz w:val="24"/>
        </w:rPr>
        <w:t>.</w:t>
      </w:r>
    </w:p>
    <w:p w14:paraId="1201C0E5" w14:textId="77777777" w:rsidR="00E252B8" w:rsidRPr="00AC3D37" w:rsidRDefault="00E252B8" w:rsidP="00E252B8">
      <w:pPr>
        <w:spacing w:after="0" w:line="240" w:lineRule="auto"/>
        <w:ind w:left="25"/>
        <w:rPr>
          <w:rFonts w:ascii="Times New Roman" w:hAnsi="Times New Roman" w:cs="Times New Roman"/>
          <w:b/>
          <w:sz w:val="24"/>
        </w:rPr>
      </w:pPr>
      <w:r w:rsidRPr="00AC3D37">
        <w:rPr>
          <w:rFonts w:ascii="Times New Roman" w:hAnsi="Times New Roman" w:cs="Times New Roman"/>
          <w:b/>
          <w:sz w:val="24"/>
        </w:rPr>
        <w:tab/>
        <w:t>b)</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1300" w:dyaOrig="760" w14:anchorId="05E28654">
          <v:shape id="_x0000_i1108" type="#_x0000_t75" style="width:65.05pt;height:37.75pt" o:ole="">
            <v:imagedata r:id="rId173" o:title=""/>
          </v:shape>
          <o:OLEObject Type="Embed" ProgID="Equation.DSMT4" ShapeID="_x0000_i1108" DrawAspect="Content" ObjectID="_1821098800" r:id="rId174"/>
        </w:object>
      </w:r>
      <w:r w:rsidRPr="00AC3D37">
        <w:rPr>
          <w:rFonts w:ascii="Times New Roman" w:hAnsi="Times New Roman" w:cs="Times New Roman"/>
          <w:sz w:val="24"/>
        </w:rPr>
        <w:t>.</w:t>
      </w:r>
      <w:bookmarkStart w:id="0" w:name="_GoBack"/>
      <w:bookmarkEnd w:id="0"/>
    </w:p>
    <w:p w14:paraId="1FFAB8BE" w14:textId="77777777" w:rsidR="00E252B8" w:rsidRPr="00AC3D37" w:rsidRDefault="00E252B8" w:rsidP="00E252B8">
      <w:pPr>
        <w:spacing w:after="0" w:line="240" w:lineRule="auto"/>
        <w:ind w:left="25"/>
        <w:rPr>
          <w:rFonts w:ascii="Times New Roman" w:hAnsi="Times New Roman" w:cs="Times New Roman"/>
          <w:b/>
          <w:sz w:val="24"/>
        </w:rPr>
      </w:pPr>
      <w:r w:rsidRPr="00AC3D37">
        <w:rPr>
          <w:rFonts w:ascii="Times New Roman" w:hAnsi="Times New Roman" w:cs="Times New Roman"/>
          <w:b/>
          <w:sz w:val="24"/>
        </w:rPr>
        <w:tab/>
        <w:t>c)</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1300" w:dyaOrig="760" w14:anchorId="41A871F3">
          <v:shape id="_x0000_i1109" type="#_x0000_t75" style="width:65.05pt;height:37.75pt" o:ole="">
            <v:imagedata r:id="rId175" o:title=""/>
          </v:shape>
          <o:OLEObject Type="Embed" ProgID="Equation.DSMT4" ShapeID="_x0000_i1109" DrawAspect="Content" ObjectID="_1821098801" r:id="rId176"/>
        </w:object>
      </w:r>
      <w:r w:rsidRPr="00AC3D37">
        <w:rPr>
          <w:rFonts w:ascii="Times New Roman" w:hAnsi="Times New Roman" w:cs="Times New Roman"/>
          <w:sz w:val="24"/>
        </w:rPr>
        <w:t>.</w:t>
      </w:r>
    </w:p>
    <w:p w14:paraId="334D3172" w14:textId="77777777" w:rsidR="00E252B8" w:rsidRPr="00AC3D37" w:rsidRDefault="00E252B8"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ab/>
        <w:t>d)</w:t>
      </w:r>
      <w:r w:rsidRPr="00AC3D37">
        <w:rPr>
          <w:rFonts w:ascii="Times New Roman" w:hAnsi="Times New Roman" w:cs="Times New Roman"/>
          <w:sz w:val="24"/>
        </w:rPr>
        <w:t xml:space="preserve"> </w:t>
      </w:r>
      <w:r w:rsidRPr="00AC3D37">
        <w:rPr>
          <w:rFonts w:ascii="Times New Roman" w:hAnsi="Times New Roman" w:cs="Times New Roman"/>
          <w:position w:val="-32"/>
          <w:sz w:val="24"/>
        </w:rPr>
        <w:object w:dxaOrig="3280" w:dyaOrig="760" w14:anchorId="6DC4B0B7">
          <v:shape id="_x0000_i1110" type="#_x0000_t75" style="width:163.75pt;height:37.75pt" o:ole="">
            <v:imagedata r:id="rId177" o:title=""/>
          </v:shape>
          <o:OLEObject Type="Embed" ProgID="Equation.DSMT4" ShapeID="_x0000_i1110" DrawAspect="Content" ObjectID="_1821098802" r:id="rId178"/>
        </w:object>
      </w:r>
      <w:r w:rsidRPr="00AC3D37">
        <w:rPr>
          <w:rFonts w:ascii="Times New Roman" w:hAnsi="Times New Roman" w:cs="Times New Roman"/>
          <w:sz w:val="24"/>
        </w:rPr>
        <w:t>.</w:t>
      </w:r>
    </w:p>
    <w:p w14:paraId="6D84BDA0" w14:textId="436C783A" w:rsidR="00E252B8" w:rsidRPr="00AC3D37" w:rsidRDefault="00AC3D37"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Câu</w:t>
      </w:r>
      <w:r w:rsidR="00E252B8" w:rsidRPr="00AC3D37">
        <w:rPr>
          <w:rFonts w:ascii="Times New Roman" w:hAnsi="Times New Roman" w:cs="Times New Roman"/>
          <w:b/>
          <w:sz w:val="24"/>
        </w:rPr>
        <w:t xml:space="preserve"> </w:t>
      </w:r>
      <w:r w:rsidRPr="00AC3D37">
        <w:rPr>
          <w:rFonts w:ascii="Times New Roman" w:hAnsi="Times New Roman" w:cs="Times New Roman"/>
          <w:b/>
          <w:sz w:val="24"/>
        </w:rPr>
        <w:t>2.</w:t>
      </w:r>
      <w:r w:rsidR="00E252B8" w:rsidRPr="00AC3D37">
        <w:rPr>
          <w:rFonts w:ascii="Times New Roman" w:hAnsi="Times New Roman" w:cs="Times New Roman"/>
          <w:sz w:val="24"/>
        </w:rPr>
        <w:t xml:space="preserve"> </w:t>
      </w:r>
      <w:r w:rsidRPr="00AC3D37">
        <w:rPr>
          <w:rFonts w:ascii="Times New Roman" w:hAnsi="Times New Roman" w:cs="Times New Roman"/>
          <w:sz w:val="24"/>
        </w:rPr>
        <w:t>Trong</w:t>
      </w:r>
      <w:r w:rsidR="00E252B8" w:rsidRPr="00AC3D37">
        <w:rPr>
          <w:rFonts w:ascii="Times New Roman" w:hAnsi="Times New Roman" w:cs="Times New Roman"/>
          <w:sz w:val="24"/>
        </w:rPr>
        <w:t xml:space="preserve"> </w:t>
      </w:r>
      <w:r w:rsidRPr="00AC3D37">
        <w:rPr>
          <w:rFonts w:ascii="Times New Roman" w:hAnsi="Times New Roman" w:cs="Times New Roman"/>
          <w:sz w:val="24"/>
        </w:rPr>
        <w:t>không</w:t>
      </w:r>
      <w:r w:rsidR="00E252B8" w:rsidRPr="00AC3D37">
        <w:rPr>
          <w:rFonts w:ascii="Times New Roman" w:hAnsi="Times New Roman" w:cs="Times New Roman"/>
          <w:sz w:val="24"/>
        </w:rPr>
        <w:t xml:space="preserve"> </w:t>
      </w:r>
      <w:r w:rsidRPr="00AC3D37">
        <w:rPr>
          <w:rFonts w:ascii="Times New Roman" w:hAnsi="Times New Roman" w:cs="Times New Roman"/>
          <w:sz w:val="24"/>
        </w:rPr>
        <w:t>gian</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560" w:dyaOrig="320" w14:anchorId="78530B83">
          <v:shape id="_x0000_i1111" type="#_x0000_t75" style="width:27.85pt;height:16.25pt" o:ole="">
            <v:imagedata r:id="rId179" o:title=""/>
          </v:shape>
          <o:OLEObject Type="Embed" ProgID="Equation.DSMT4" ShapeID="_x0000_i1111" DrawAspect="Content" ObjectID="_1821098803" r:id="rId180"/>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cho</w:t>
      </w:r>
      <w:r w:rsidR="00E252B8" w:rsidRPr="00AC3D37">
        <w:rPr>
          <w:rFonts w:ascii="Times New Roman" w:hAnsi="Times New Roman" w:cs="Times New Roman"/>
          <w:sz w:val="24"/>
        </w:rPr>
        <w:t xml:space="preserve"> </w:t>
      </w:r>
      <w:r w:rsidRPr="00AC3D37">
        <w:rPr>
          <w:rFonts w:ascii="Times New Roman" w:hAnsi="Times New Roman" w:cs="Times New Roman"/>
          <w:sz w:val="24"/>
        </w:rPr>
        <w:t>m</w:t>
      </w:r>
      <w:r w:rsidRPr="00AC3D37">
        <w:rPr>
          <w:rFonts w:ascii="Times New Roman" w:hAnsi="Times New Roman" w:cs="Times New Roman"/>
          <w:sz w:val="24"/>
        </w:rPr>
        <w:t>ặ</w:t>
      </w:r>
      <w:r w:rsidRPr="00AC3D37">
        <w:rPr>
          <w:rFonts w:ascii="Times New Roman" w:hAnsi="Times New Roman" w:cs="Times New Roman"/>
          <w:sz w:val="24"/>
        </w:rPr>
        <w:t>t</w:t>
      </w:r>
      <w:r w:rsidR="00E252B8" w:rsidRPr="00AC3D37">
        <w:rPr>
          <w:rFonts w:ascii="Times New Roman" w:hAnsi="Times New Roman" w:cs="Times New Roman"/>
          <w:sz w:val="24"/>
        </w:rPr>
        <w:t xml:space="preserve"> </w:t>
      </w:r>
      <w:r w:rsidRPr="00AC3D37">
        <w:rPr>
          <w:rFonts w:ascii="Times New Roman" w:hAnsi="Times New Roman" w:cs="Times New Roman"/>
          <w:sz w:val="24"/>
        </w:rPr>
        <w:t>ph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400" w:dyaOrig="320" w14:anchorId="563967AD">
          <v:shape id="_x0000_i1112" type="#_x0000_t75" style="width:19.75pt;height:16.25pt" o:ole="">
            <v:imagedata r:id="rId181" o:title=""/>
          </v:shape>
          <o:OLEObject Type="Embed" ProgID="Equation.DSMT4" ShapeID="_x0000_i1112" DrawAspect="Content" ObjectID="_1821098804" r:id="rId182"/>
        </w:object>
      </w:r>
      <w:r w:rsidR="00E252B8" w:rsidRPr="00AC3D37">
        <w:rPr>
          <w:rFonts w:ascii="Times New Roman" w:hAnsi="Times New Roman" w:cs="Times New Roman"/>
          <w:sz w:val="24"/>
        </w:rPr>
        <w:t xml:space="preserve"> </w:t>
      </w:r>
      <w:r w:rsidRPr="00AC3D37">
        <w:rPr>
          <w:rFonts w:ascii="Times New Roman" w:hAnsi="Times New Roman" w:cs="Times New Roman"/>
          <w:sz w:val="24"/>
        </w:rPr>
        <w:t>có</w:t>
      </w:r>
      <w:r w:rsidR="00E252B8" w:rsidRPr="00AC3D37">
        <w:rPr>
          <w:rFonts w:ascii="Times New Roman" w:hAnsi="Times New Roman" w:cs="Times New Roman"/>
          <w:sz w:val="24"/>
        </w:rPr>
        <w:t xml:space="preserve"> </w:t>
      </w:r>
      <w:r w:rsidRPr="00AC3D37">
        <w:rPr>
          <w:rFonts w:ascii="Times New Roman" w:hAnsi="Times New Roman" w:cs="Times New Roman"/>
          <w:sz w:val="24"/>
        </w:rPr>
        <w:t>phương</w:t>
      </w:r>
      <w:r w:rsidR="00E252B8" w:rsidRPr="00AC3D37">
        <w:rPr>
          <w:rFonts w:ascii="Times New Roman" w:hAnsi="Times New Roman" w:cs="Times New Roman"/>
          <w:sz w:val="24"/>
        </w:rPr>
        <w:t xml:space="preserve"> </w:t>
      </w:r>
      <w:r w:rsidRPr="00AC3D37">
        <w:rPr>
          <w:rFonts w:ascii="Times New Roman" w:hAnsi="Times New Roman" w:cs="Times New Roman"/>
          <w:sz w:val="24"/>
        </w:rPr>
        <w:t>trình</w:t>
      </w:r>
      <w:r w:rsidR="00E252B8" w:rsidRPr="00AC3D37">
        <w:rPr>
          <w:rFonts w:ascii="Times New Roman" w:hAnsi="Times New Roman" w:cs="Times New Roman"/>
          <w:sz w:val="24"/>
        </w:rPr>
        <w:t xml:space="preserve"> </w:t>
      </w:r>
      <w:r w:rsidR="00E252B8" w:rsidRPr="00AC3D37">
        <w:rPr>
          <w:rFonts w:ascii="Times New Roman" w:hAnsi="Times New Roman" w:cs="Times New Roman"/>
          <w:position w:val="-10"/>
          <w:sz w:val="24"/>
        </w:rPr>
        <w:object w:dxaOrig="2120" w:dyaOrig="320" w14:anchorId="283591FD">
          <v:shape id="_x0000_i1113" type="#_x0000_t75" style="width:106.25pt;height:16.25pt" o:ole="">
            <v:imagedata r:id="rId183" o:title=""/>
          </v:shape>
          <o:OLEObject Type="Embed" ProgID="Equation.DSMT4" ShapeID="_x0000_i1113" DrawAspect="Content" ObjectID="_1821098805" r:id="rId184"/>
        </w:object>
      </w:r>
      <w:r w:rsidRPr="00AC3D37">
        <w:rPr>
          <w:rFonts w:ascii="Times New Roman" w:hAnsi="Times New Roman" w:cs="Times New Roman"/>
          <w:sz w:val="24"/>
        </w:rPr>
        <w:t>.</w:t>
      </w:r>
      <w:r w:rsidR="00E252B8" w:rsidRPr="00AC3D37">
        <w:rPr>
          <w:rFonts w:ascii="Times New Roman" w:hAnsi="Times New Roman" w:cs="Times New Roman"/>
          <w:sz w:val="24"/>
        </w:rPr>
        <w:t xml:space="preserve"> </w:t>
      </w:r>
      <w:r w:rsidRPr="00AC3D37">
        <w:rPr>
          <w:rFonts w:ascii="Times New Roman" w:hAnsi="Times New Roman" w:cs="Times New Roman"/>
          <w:sz w:val="24"/>
        </w:rPr>
        <w:t>Xét</w:t>
      </w:r>
      <w:r w:rsidR="00E252B8" w:rsidRPr="00AC3D37">
        <w:rPr>
          <w:rFonts w:ascii="Times New Roman" w:hAnsi="Times New Roman" w:cs="Times New Roman"/>
          <w:sz w:val="24"/>
        </w:rPr>
        <w:t xml:space="preserve"> </w:t>
      </w:r>
      <w:r w:rsidRPr="00AC3D37">
        <w:rPr>
          <w:rFonts w:ascii="Times New Roman" w:hAnsi="Times New Roman" w:cs="Times New Roman"/>
          <w:sz w:val="24"/>
        </w:rPr>
        <w:t>tính</w:t>
      </w:r>
      <w:r w:rsidR="00E252B8" w:rsidRPr="00AC3D37">
        <w:rPr>
          <w:rFonts w:ascii="Times New Roman" w:hAnsi="Times New Roman" w:cs="Times New Roman"/>
          <w:sz w:val="24"/>
        </w:rPr>
        <w:t xml:space="preserve"> </w:t>
      </w:r>
      <w:r w:rsidRPr="00AC3D37">
        <w:rPr>
          <w:rFonts w:ascii="Times New Roman" w:hAnsi="Times New Roman" w:cs="Times New Roman"/>
          <w:sz w:val="24"/>
        </w:rPr>
        <w:t>đúng-sai</w:t>
      </w:r>
      <w:r w:rsidR="00E252B8" w:rsidRPr="00AC3D37">
        <w:rPr>
          <w:rFonts w:ascii="Times New Roman" w:hAnsi="Times New Roman" w:cs="Times New Roman"/>
          <w:sz w:val="24"/>
        </w:rPr>
        <w:t xml:space="preserve"> </w:t>
      </w:r>
      <w:r w:rsidRPr="00AC3D37">
        <w:rPr>
          <w:rFonts w:ascii="Times New Roman" w:hAnsi="Times New Roman" w:cs="Times New Roman"/>
          <w:sz w:val="24"/>
        </w:rPr>
        <w:t>c</w:t>
      </w:r>
      <w:r w:rsidRPr="00AC3D37">
        <w:rPr>
          <w:rFonts w:ascii="Times New Roman" w:hAnsi="Times New Roman" w:cs="Times New Roman"/>
          <w:sz w:val="24"/>
        </w:rPr>
        <w:t>ủ</w:t>
      </w:r>
      <w:r w:rsidRPr="00AC3D37">
        <w:rPr>
          <w:rFonts w:ascii="Times New Roman" w:hAnsi="Times New Roman" w:cs="Times New Roman"/>
          <w:sz w:val="24"/>
        </w:rPr>
        <w:t>a</w:t>
      </w:r>
      <w:r w:rsidR="00E252B8" w:rsidRPr="00AC3D37">
        <w:rPr>
          <w:rFonts w:ascii="Times New Roman" w:hAnsi="Times New Roman" w:cs="Times New Roman"/>
          <w:sz w:val="24"/>
        </w:rPr>
        <w:t xml:space="preserve"> </w:t>
      </w:r>
      <w:r w:rsidRPr="00AC3D37">
        <w:rPr>
          <w:rFonts w:ascii="Times New Roman" w:hAnsi="Times New Roman" w:cs="Times New Roman"/>
          <w:sz w:val="24"/>
        </w:rPr>
        <w:t>các</w:t>
      </w:r>
      <w:r w:rsidR="00E252B8" w:rsidRPr="00AC3D37">
        <w:rPr>
          <w:rFonts w:ascii="Times New Roman" w:hAnsi="Times New Roman" w:cs="Times New Roman"/>
          <w:sz w:val="24"/>
        </w:rPr>
        <w:t xml:space="preserve"> </w:t>
      </w:r>
      <w:r w:rsidRPr="00AC3D37">
        <w:rPr>
          <w:rFonts w:ascii="Times New Roman" w:hAnsi="Times New Roman" w:cs="Times New Roman"/>
          <w:sz w:val="24"/>
        </w:rPr>
        <w:t>kh</w:t>
      </w:r>
      <w:r w:rsidRPr="00AC3D37">
        <w:rPr>
          <w:rFonts w:ascii="Times New Roman" w:hAnsi="Times New Roman" w:cs="Times New Roman"/>
          <w:sz w:val="24"/>
        </w:rPr>
        <w:t>ẳ</w:t>
      </w:r>
      <w:r w:rsidRPr="00AC3D37">
        <w:rPr>
          <w:rFonts w:ascii="Times New Roman" w:hAnsi="Times New Roman" w:cs="Times New Roman"/>
          <w:sz w:val="24"/>
        </w:rPr>
        <w:t>ng</w:t>
      </w:r>
      <w:r w:rsidR="00E252B8" w:rsidRPr="00AC3D37">
        <w:rPr>
          <w:rFonts w:ascii="Times New Roman" w:hAnsi="Times New Roman" w:cs="Times New Roman"/>
          <w:sz w:val="24"/>
        </w:rPr>
        <w:t xml:space="preserve"> </w:t>
      </w:r>
      <w:r w:rsidRPr="00AC3D37">
        <w:rPr>
          <w:rFonts w:ascii="Times New Roman" w:hAnsi="Times New Roman" w:cs="Times New Roman"/>
          <w:sz w:val="24"/>
        </w:rPr>
        <w:t>đ</w:t>
      </w:r>
      <w:r w:rsidRPr="00AC3D37">
        <w:rPr>
          <w:rFonts w:ascii="Times New Roman" w:hAnsi="Times New Roman" w:cs="Times New Roman"/>
          <w:sz w:val="24"/>
        </w:rPr>
        <w:t>ị</w:t>
      </w:r>
      <w:r w:rsidRPr="00AC3D37">
        <w:rPr>
          <w:rFonts w:ascii="Times New Roman" w:hAnsi="Times New Roman" w:cs="Times New Roman"/>
          <w:sz w:val="24"/>
        </w:rPr>
        <w:t>nh</w:t>
      </w:r>
      <w:r w:rsidR="00E252B8" w:rsidRPr="00AC3D37">
        <w:rPr>
          <w:rFonts w:ascii="Times New Roman" w:hAnsi="Times New Roman" w:cs="Times New Roman"/>
          <w:sz w:val="24"/>
        </w:rPr>
        <w:t xml:space="preserve"> </w:t>
      </w:r>
      <w:r w:rsidRPr="00AC3D37">
        <w:rPr>
          <w:rFonts w:ascii="Times New Roman" w:hAnsi="Times New Roman" w:cs="Times New Roman"/>
          <w:sz w:val="24"/>
        </w:rPr>
        <w:t>sau</w:t>
      </w:r>
    </w:p>
    <w:p w14:paraId="102C3CD9" w14:textId="383BE9CA" w:rsidR="00E252B8" w:rsidRPr="00AC3D37" w:rsidRDefault="00E252B8" w:rsidP="00E252B8">
      <w:pPr>
        <w:spacing w:after="0" w:line="240" w:lineRule="auto"/>
        <w:ind w:left="25"/>
        <w:rPr>
          <w:rFonts w:ascii="Times New Roman" w:hAnsi="Times New Roman" w:cs="Times New Roman"/>
          <w:b/>
          <w:sz w:val="24"/>
        </w:rPr>
      </w:pPr>
      <w:r w:rsidRPr="00AC3D37">
        <w:rPr>
          <w:rFonts w:ascii="Times New Roman" w:hAnsi="Times New Roman" w:cs="Times New Roman"/>
          <w:b/>
          <w:sz w:val="24"/>
        </w:rPr>
        <w:tab/>
        <w:t>a)</w:t>
      </w:r>
      <w:r w:rsidRPr="00AC3D37">
        <w:rPr>
          <w:rFonts w:ascii="Times New Roman" w:hAnsi="Times New Roman" w:cs="Times New Roman"/>
          <w:sz w:val="24"/>
        </w:rPr>
        <w:t xml:space="preserve">  </w:t>
      </w:r>
      <w:r w:rsidRPr="00AC3D37">
        <w:rPr>
          <w:rFonts w:ascii="Times New Roman" w:hAnsi="Times New Roman" w:cs="Times New Roman"/>
          <w:position w:val="-10"/>
          <w:sz w:val="24"/>
        </w:rPr>
        <w:object w:dxaOrig="1640" w:dyaOrig="320" w14:anchorId="65E0C51D">
          <v:shape id="_x0000_i1114" type="#_x0000_t75" style="width:82.45pt;height:16.25pt" o:ole="">
            <v:imagedata r:id="rId185" o:title=""/>
          </v:shape>
          <o:OLEObject Type="Embed" ProgID="Equation.DSMT4" ShapeID="_x0000_i1114" DrawAspect="Content" ObjectID="_1821098806" r:id="rId186"/>
        </w:object>
      </w:r>
      <w:r w:rsidRPr="00AC3D37">
        <w:rPr>
          <w:rFonts w:ascii="Times New Roman" w:hAnsi="Times New Roman" w:cs="Times New Roman"/>
          <w:sz w:val="24"/>
        </w:rPr>
        <w:t xml:space="preserve"> là một véctơ pháp tuyến của </w:t>
      </w:r>
      <w:r w:rsidRPr="00AC3D37">
        <w:rPr>
          <w:rFonts w:ascii="Times New Roman" w:hAnsi="Times New Roman" w:cs="Times New Roman"/>
          <w:position w:val="-10"/>
          <w:sz w:val="24"/>
        </w:rPr>
        <w:object w:dxaOrig="400" w:dyaOrig="320" w14:anchorId="22B32DDD">
          <v:shape id="_x0000_i1115" type="#_x0000_t75" style="width:19.75pt;height:16.25pt" o:ole="">
            <v:imagedata r:id="rId187" o:title=""/>
          </v:shape>
          <o:OLEObject Type="Embed" ProgID="Equation.DSMT4" ShapeID="_x0000_i1115" DrawAspect="Content" ObjectID="_1821098807" r:id="rId188"/>
        </w:object>
      </w:r>
      <w:r w:rsidRPr="00AC3D37">
        <w:rPr>
          <w:rFonts w:ascii="Times New Roman" w:hAnsi="Times New Roman" w:cs="Times New Roman"/>
          <w:sz w:val="24"/>
        </w:rPr>
        <w:t>.</w:t>
      </w:r>
    </w:p>
    <w:p w14:paraId="35ED6D32" w14:textId="77777777" w:rsidR="00E252B8" w:rsidRPr="00AC3D37" w:rsidRDefault="00E252B8" w:rsidP="00E252B8">
      <w:pPr>
        <w:spacing w:after="0" w:line="240" w:lineRule="auto"/>
        <w:ind w:left="25"/>
        <w:rPr>
          <w:rFonts w:ascii="Times New Roman" w:hAnsi="Times New Roman" w:cs="Times New Roman"/>
          <w:b/>
          <w:sz w:val="24"/>
        </w:rPr>
      </w:pPr>
      <w:r w:rsidRPr="00AC3D37">
        <w:rPr>
          <w:rFonts w:ascii="Times New Roman" w:hAnsi="Times New Roman" w:cs="Times New Roman"/>
          <w:b/>
          <w:sz w:val="24"/>
        </w:rPr>
        <w:tab/>
        <w:t>b)</w:t>
      </w:r>
      <w:r w:rsidRPr="00AC3D37">
        <w:rPr>
          <w:rFonts w:ascii="Times New Roman" w:hAnsi="Times New Roman" w:cs="Times New Roman"/>
          <w:sz w:val="24"/>
        </w:rPr>
        <w:t xml:space="preserve"> Điểm </w:t>
      </w:r>
      <w:r w:rsidRPr="00AC3D37">
        <w:rPr>
          <w:rFonts w:ascii="Times New Roman" w:hAnsi="Times New Roman" w:cs="Times New Roman"/>
          <w:position w:val="-10"/>
          <w:sz w:val="24"/>
        </w:rPr>
        <w:object w:dxaOrig="1060" w:dyaOrig="320" w14:anchorId="7B4FB0FF">
          <v:shape id="_x0000_i1116" type="#_x0000_t75" style="width:52.85pt;height:16.25pt" o:ole="">
            <v:imagedata r:id="rId189" o:title=""/>
          </v:shape>
          <o:OLEObject Type="Embed" ProgID="Equation.DSMT4" ShapeID="_x0000_i1116" DrawAspect="Content" ObjectID="_1821098808" r:id="rId190"/>
        </w:object>
      </w:r>
      <w:r w:rsidRPr="00AC3D37">
        <w:rPr>
          <w:rFonts w:ascii="Times New Roman" w:hAnsi="Times New Roman" w:cs="Times New Roman"/>
          <w:sz w:val="24"/>
        </w:rPr>
        <w:t xml:space="preserve"> thuộc mặt phẳng </w:t>
      </w:r>
      <w:r w:rsidRPr="00AC3D37">
        <w:rPr>
          <w:rFonts w:ascii="Times New Roman" w:hAnsi="Times New Roman" w:cs="Times New Roman"/>
          <w:position w:val="-10"/>
          <w:sz w:val="24"/>
        </w:rPr>
        <w:object w:dxaOrig="400" w:dyaOrig="320" w14:anchorId="4025DD02">
          <v:shape id="_x0000_i1117" type="#_x0000_t75" style="width:19.75pt;height:16.25pt" o:ole="">
            <v:imagedata r:id="rId191" o:title=""/>
          </v:shape>
          <o:OLEObject Type="Embed" ProgID="Equation.DSMT4" ShapeID="_x0000_i1117" DrawAspect="Content" ObjectID="_1821098809" r:id="rId192"/>
        </w:object>
      </w:r>
      <w:r w:rsidRPr="00AC3D37">
        <w:rPr>
          <w:rFonts w:ascii="Times New Roman" w:hAnsi="Times New Roman" w:cs="Times New Roman"/>
          <w:sz w:val="24"/>
        </w:rPr>
        <w:t>.</w:t>
      </w:r>
    </w:p>
    <w:p w14:paraId="1DAF2150" w14:textId="77777777" w:rsidR="00E252B8" w:rsidRPr="00AC3D37" w:rsidRDefault="00E252B8" w:rsidP="00E252B8">
      <w:pPr>
        <w:spacing w:after="0" w:line="240" w:lineRule="auto"/>
        <w:ind w:left="25"/>
        <w:rPr>
          <w:rFonts w:ascii="Times New Roman" w:hAnsi="Times New Roman" w:cs="Times New Roman"/>
          <w:b/>
          <w:sz w:val="24"/>
        </w:rPr>
      </w:pPr>
      <w:r w:rsidRPr="00AC3D37">
        <w:rPr>
          <w:rFonts w:ascii="Times New Roman" w:hAnsi="Times New Roman" w:cs="Times New Roman"/>
          <w:b/>
          <w:sz w:val="24"/>
        </w:rPr>
        <w:tab/>
        <w:t>c)</w:t>
      </w:r>
      <w:r w:rsidRPr="00AC3D37">
        <w:rPr>
          <w:rFonts w:ascii="Times New Roman" w:hAnsi="Times New Roman" w:cs="Times New Roman"/>
          <w:sz w:val="24"/>
        </w:rPr>
        <w:t xml:space="preserve">  Mặt phẳng </w:t>
      </w:r>
      <w:r w:rsidRPr="00AC3D37">
        <w:rPr>
          <w:rFonts w:ascii="Times New Roman" w:hAnsi="Times New Roman" w:cs="Times New Roman"/>
          <w:position w:val="-10"/>
          <w:sz w:val="24"/>
        </w:rPr>
        <w:object w:dxaOrig="400" w:dyaOrig="320" w14:anchorId="05B2E0D7">
          <v:shape id="_x0000_i1118" type="#_x0000_t75" style="width:19.75pt;height:16.25pt" o:ole="">
            <v:imagedata r:id="rId193" o:title=""/>
          </v:shape>
          <o:OLEObject Type="Embed" ProgID="Equation.DSMT4" ShapeID="_x0000_i1118" DrawAspect="Content" ObjectID="_1821098810" r:id="rId194"/>
        </w:object>
      </w:r>
      <w:r w:rsidRPr="00AC3D37">
        <w:rPr>
          <w:rFonts w:ascii="Times New Roman" w:hAnsi="Times New Roman" w:cs="Times New Roman"/>
          <w:sz w:val="24"/>
        </w:rPr>
        <w:t xml:space="preserve"> và mặt phẳng </w:t>
      </w:r>
      <w:r w:rsidRPr="00AC3D37">
        <w:rPr>
          <w:rFonts w:ascii="Times New Roman" w:hAnsi="Times New Roman" w:cs="Times New Roman"/>
          <w:position w:val="-10"/>
          <w:sz w:val="24"/>
        </w:rPr>
        <w:object w:dxaOrig="2860" w:dyaOrig="320" w14:anchorId="1FA506C9">
          <v:shape id="_x0000_i1119" type="#_x0000_t75" style="width:142.85pt;height:16.25pt" o:ole="">
            <v:imagedata r:id="rId195" o:title=""/>
          </v:shape>
          <o:OLEObject Type="Embed" ProgID="Equation.DSMT4" ShapeID="_x0000_i1119" DrawAspect="Content" ObjectID="_1821098811" r:id="rId196"/>
        </w:object>
      </w:r>
      <w:r w:rsidRPr="00AC3D37">
        <w:rPr>
          <w:rFonts w:ascii="Times New Roman" w:hAnsi="Times New Roman" w:cs="Times New Roman"/>
          <w:sz w:val="24"/>
        </w:rPr>
        <w:t xml:space="preserve"> song song nhau.</w:t>
      </w:r>
    </w:p>
    <w:p w14:paraId="176975E4" w14:textId="77777777" w:rsidR="00E252B8" w:rsidRPr="00AC3D37" w:rsidRDefault="00E252B8" w:rsidP="00E252B8">
      <w:pPr>
        <w:spacing w:after="0" w:line="240" w:lineRule="auto"/>
        <w:ind w:left="25"/>
        <w:rPr>
          <w:rFonts w:ascii="Times New Roman" w:hAnsi="Times New Roman" w:cs="Times New Roman"/>
          <w:sz w:val="24"/>
        </w:rPr>
      </w:pPr>
      <w:r w:rsidRPr="00AC3D37">
        <w:rPr>
          <w:rFonts w:ascii="Times New Roman" w:hAnsi="Times New Roman" w:cs="Times New Roman"/>
          <w:b/>
          <w:sz w:val="24"/>
        </w:rPr>
        <w:tab/>
        <w:t>d)</w:t>
      </w:r>
      <w:r w:rsidRPr="00AC3D37">
        <w:rPr>
          <w:rFonts w:ascii="Times New Roman" w:hAnsi="Times New Roman" w:cs="Times New Roman"/>
          <w:sz w:val="24"/>
        </w:rPr>
        <w:t xml:space="preserve">  Mặt phẳng </w:t>
      </w:r>
      <w:r w:rsidRPr="00AC3D37">
        <w:rPr>
          <w:rFonts w:ascii="Times New Roman" w:hAnsi="Times New Roman" w:cs="Times New Roman"/>
          <w:position w:val="-10"/>
          <w:sz w:val="24"/>
        </w:rPr>
        <w:object w:dxaOrig="400" w:dyaOrig="320" w14:anchorId="556DD6FA">
          <v:shape id="_x0000_i1120" type="#_x0000_t75" style="width:19.75pt;height:16.25pt" o:ole="">
            <v:imagedata r:id="rId197" o:title=""/>
          </v:shape>
          <o:OLEObject Type="Embed" ProgID="Equation.DSMT4" ShapeID="_x0000_i1120" DrawAspect="Content" ObjectID="_1821098812" r:id="rId198"/>
        </w:object>
      </w:r>
      <w:r w:rsidRPr="00AC3D37">
        <w:rPr>
          <w:rFonts w:ascii="Times New Roman" w:hAnsi="Times New Roman" w:cs="Times New Roman"/>
          <w:sz w:val="24"/>
        </w:rPr>
        <w:t xml:space="preserve"> đi qua hai điểm </w:t>
      </w:r>
      <w:r w:rsidRPr="00AC3D37">
        <w:rPr>
          <w:rFonts w:ascii="Times New Roman" w:hAnsi="Times New Roman" w:cs="Times New Roman"/>
          <w:position w:val="-10"/>
          <w:sz w:val="24"/>
        </w:rPr>
        <w:object w:dxaOrig="2360" w:dyaOrig="320" w14:anchorId="25EAA451">
          <v:shape id="_x0000_i1121" type="#_x0000_t75" style="width:117.85pt;height:16.25pt" o:ole="">
            <v:imagedata r:id="rId199" o:title=""/>
          </v:shape>
          <o:OLEObject Type="Embed" ProgID="Equation.DSMT4" ShapeID="_x0000_i1121" DrawAspect="Content" ObjectID="_1821098813" r:id="rId200"/>
        </w:object>
      </w:r>
      <w:r w:rsidRPr="00AC3D37">
        <w:rPr>
          <w:rFonts w:ascii="Times New Roman" w:hAnsi="Times New Roman" w:cs="Times New Roman"/>
          <w:sz w:val="24"/>
        </w:rPr>
        <w:t xml:space="preserve"> và vuông góc với </w:t>
      </w:r>
      <w:r w:rsidRPr="00AC3D37">
        <w:rPr>
          <w:rFonts w:ascii="Times New Roman" w:hAnsi="Times New Roman" w:cs="Times New Roman"/>
          <w:position w:val="-10"/>
          <w:sz w:val="24"/>
        </w:rPr>
        <w:object w:dxaOrig="400" w:dyaOrig="320" w14:anchorId="57EC0BFB">
          <v:shape id="_x0000_i1122" type="#_x0000_t75" style="width:19.75pt;height:16.25pt" o:ole="">
            <v:imagedata r:id="rId201" o:title=""/>
          </v:shape>
          <o:OLEObject Type="Embed" ProgID="Equation.DSMT4" ShapeID="_x0000_i1122" DrawAspect="Content" ObjectID="_1821098814" r:id="rId202"/>
        </w:object>
      </w:r>
      <w:r w:rsidRPr="00AC3D37">
        <w:rPr>
          <w:rFonts w:ascii="Times New Roman" w:hAnsi="Times New Roman" w:cs="Times New Roman"/>
          <w:sz w:val="24"/>
        </w:rPr>
        <w:t xml:space="preserve"> có phương trình là </w:t>
      </w:r>
      <w:r w:rsidRPr="00AC3D37">
        <w:rPr>
          <w:rFonts w:ascii="Times New Roman" w:hAnsi="Times New Roman" w:cs="Times New Roman"/>
          <w:position w:val="-10"/>
          <w:sz w:val="24"/>
        </w:rPr>
        <w:object w:dxaOrig="2700" w:dyaOrig="320" w14:anchorId="3935FCC2">
          <v:shape id="_x0000_i1123" type="#_x0000_t75" style="width:135.3pt;height:16.25pt" o:ole="">
            <v:imagedata r:id="rId203" o:title=""/>
          </v:shape>
          <o:OLEObject Type="Embed" ProgID="Equation.DSMT4" ShapeID="_x0000_i1123" DrawAspect="Content" ObjectID="_1821098815" r:id="rId204"/>
        </w:object>
      </w:r>
      <w:r w:rsidRPr="00AC3D37">
        <w:rPr>
          <w:rFonts w:ascii="Times New Roman" w:hAnsi="Times New Roman" w:cs="Times New Roman"/>
          <w:sz w:val="24"/>
        </w:rPr>
        <w:t>.</w:t>
      </w:r>
    </w:p>
    <w:p w14:paraId="36A1ACD3" w14:textId="046AFC9B" w:rsidR="00E252B8" w:rsidRPr="00E252B8" w:rsidRDefault="00E252B8" w:rsidP="00E252B8">
      <w:pPr>
        <w:spacing w:after="0" w:line="240" w:lineRule="auto"/>
        <w:ind w:left="25"/>
        <w:rPr>
          <w:rFonts w:ascii="Times New Roman" w:hAnsi="Times New Roman" w:cs="Times New Roman"/>
          <w:color w:val="000000"/>
          <w:sz w:val="24"/>
        </w:rPr>
      </w:pPr>
      <w:r w:rsidRPr="00E252B8">
        <w:rPr>
          <w:rFonts w:ascii="Times New Roman" w:hAnsi="Times New Roman" w:cs="Times New Roman"/>
          <w:b/>
          <w:color w:val="000000"/>
          <w:sz w:val="24"/>
        </w:rPr>
        <w:t>PHẦN III. Câu trắc nghiệm trả lời ngắn.</w:t>
      </w:r>
    </w:p>
    <w:p w14:paraId="3C94DA3B" w14:textId="77777777" w:rsidR="00E252B8" w:rsidRDefault="00AC3D37" w:rsidP="00E252B8">
      <w:pPr>
        <w:spacing w:after="0" w:line="240" w:lineRule="auto"/>
        <w:ind w:left="25"/>
        <w:rPr>
          <w:rFonts w:ascii="Times New Roman" w:hAnsi="Times New Roman" w:cs="Times New Roman"/>
          <w:color w:val="000000"/>
          <w:sz w:val="24"/>
        </w:rPr>
      </w:pPr>
      <w:r w:rsidRPr="00E252B8">
        <w:rPr>
          <w:rFonts w:ascii="Times New Roman" w:hAnsi="Times New Roman" w:cs="Times New Roman"/>
          <w:b/>
          <w:color w:val="800080"/>
          <w:sz w:val="24"/>
        </w:rPr>
        <w:t>Câu</w:t>
      </w:r>
      <w:r w:rsidR="00E252B8" w:rsidRPr="00E252B8">
        <w:rPr>
          <w:rFonts w:ascii="Times New Roman" w:hAnsi="Times New Roman" w:cs="Times New Roman"/>
          <w:b/>
          <w:color w:val="800080"/>
          <w:sz w:val="24"/>
        </w:rPr>
        <w:t xml:space="preserve"> </w:t>
      </w:r>
      <w:r w:rsidRPr="00E252B8">
        <w:rPr>
          <w:rFonts w:ascii="Times New Roman" w:hAnsi="Times New Roman" w:cs="Times New Roman"/>
          <w:b/>
          <w:color w:val="800080"/>
          <w:sz w:val="24"/>
        </w:rPr>
        <w:t>1.</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Bi</w:t>
      </w:r>
      <w:r w:rsidRPr="00E252B8">
        <w:rPr>
          <w:rFonts w:ascii="Times New Roman" w:hAnsi="Times New Roman" w:cs="Times New Roman"/>
          <w:color w:val="000000"/>
          <w:sz w:val="24"/>
        </w:rPr>
        <w:t>ế</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540" w:dyaOrig="320" w14:anchorId="6BFB7CDD">
          <v:shape id="_x0000_i1124" type="#_x0000_t75" style="width:27.3pt;height:16.25pt" o:ole="">
            <v:imagedata r:id="rId205" o:title=""/>
          </v:shape>
          <o:OLEObject Type="Embed" ProgID="Equation.DSMT4" ShapeID="_x0000_i1124" DrawAspect="Content" ObjectID="_1821098816" r:id="rId206"/>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là</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w:t>
      </w:r>
      <w:r w:rsidRPr="00E252B8">
        <w:rPr>
          <w:rFonts w:ascii="Times New Roman" w:hAnsi="Times New Roman" w:cs="Times New Roman"/>
          <w:color w:val="000000"/>
          <w:sz w:val="24"/>
        </w:rPr>
        <w:t>ộ</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nguyên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hàm</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w:t>
      </w:r>
      <w:r w:rsidRPr="00E252B8">
        <w:rPr>
          <w:rFonts w:ascii="Times New Roman" w:hAnsi="Times New Roman" w:cs="Times New Roman"/>
          <w:color w:val="000000"/>
          <w:sz w:val="24"/>
        </w:rPr>
        <w:t>ủ</w:t>
      </w:r>
      <w:r w:rsidRPr="00E252B8">
        <w:rPr>
          <w:rFonts w:ascii="Times New Roman" w:hAnsi="Times New Roman" w:cs="Times New Roman"/>
          <w:color w:val="000000"/>
          <w:sz w:val="24"/>
        </w:rPr>
        <w:t>a</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hàm</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s</w:t>
      </w:r>
      <w:r w:rsidRPr="00E252B8">
        <w:rPr>
          <w:rFonts w:ascii="Times New Roman" w:hAnsi="Times New Roman" w:cs="Times New Roman"/>
          <w:color w:val="000000"/>
          <w:sz w:val="24"/>
        </w:rPr>
        <w:t>ố</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1280" w:dyaOrig="360" w14:anchorId="1773B280">
          <v:shape id="_x0000_i1125" type="#_x0000_t75" style="width:63.85pt;height:18pt" o:ole="">
            <v:imagedata r:id="rId207" o:title=""/>
          </v:shape>
          <o:OLEObject Type="Embed" ProgID="Equation.DSMT4" ShapeID="_x0000_i1125" DrawAspect="Content" ObjectID="_1821098817" r:id="rId208"/>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th</w:t>
      </w:r>
      <w:r w:rsidRPr="00E252B8">
        <w:rPr>
          <w:rFonts w:ascii="Times New Roman" w:hAnsi="Times New Roman" w:cs="Times New Roman"/>
          <w:color w:val="000000"/>
          <w:sz w:val="24"/>
        </w:rPr>
        <w:t>ỏ</w:t>
      </w:r>
      <w:r w:rsidRPr="00E252B8">
        <w:rPr>
          <w:rFonts w:ascii="Times New Roman" w:hAnsi="Times New Roman" w:cs="Times New Roman"/>
          <w:color w:val="000000"/>
          <w:sz w:val="24"/>
        </w:rPr>
        <w:t>a</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mãn</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1140" w:dyaOrig="320" w14:anchorId="36C850F8">
          <v:shape id="_x0000_i1126" type="#_x0000_t75" style="width:56.9pt;height:16.25pt" o:ole="">
            <v:imagedata r:id="rId209" o:title=""/>
          </v:shape>
          <o:OLEObject Type="Embed" ProgID="Equation.DSMT4" ShapeID="_x0000_i1126" DrawAspect="Content" ObjectID="_1821098818" r:id="rId210"/>
        </w:object>
      </w:r>
      <w:r w:rsidRPr="00E252B8">
        <w:rPr>
          <w:rFonts w:ascii="Times New Roman" w:hAnsi="Times New Roman" w:cs="Times New Roman"/>
          <w:color w:val="000000"/>
          <w:sz w:val="24"/>
        </w:rPr>
        <w: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Tính</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540" w:dyaOrig="320" w14:anchorId="39EC2E89">
          <v:shape id="_x0000_i1127" type="#_x0000_t75" style="width:27.3pt;height:16.25pt" o:ole="">
            <v:imagedata r:id="rId211" o:title=""/>
          </v:shape>
          <o:OLEObject Type="Embed" ProgID="Equation.DSMT4" ShapeID="_x0000_i1127" DrawAspect="Content" ObjectID="_1821098819" r:id="rId212"/>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(k</w:t>
      </w:r>
      <w:r w:rsidRPr="00E252B8">
        <w:rPr>
          <w:rFonts w:ascii="Times New Roman" w:hAnsi="Times New Roman" w:cs="Times New Roman"/>
          <w:color w:val="000000"/>
          <w:sz w:val="24"/>
        </w:rPr>
        <w:t>ế</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qu</w:t>
      </w:r>
      <w:r w:rsidRPr="00E252B8">
        <w:rPr>
          <w:rFonts w:ascii="Times New Roman" w:hAnsi="Times New Roman" w:cs="Times New Roman"/>
          <w:color w:val="000000"/>
          <w:sz w:val="24"/>
        </w:rPr>
        <w:t>ả</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làm</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tròn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ế</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hàng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w:t>
      </w:r>
      <w:r w:rsidRPr="00E252B8">
        <w:rPr>
          <w:rFonts w:ascii="Times New Roman" w:hAnsi="Times New Roman" w:cs="Times New Roman"/>
          <w:color w:val="000000"/>
          <w:sz w:val="24"/>
        </w:rPr>
        <w:t>ầ</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mư</w:t>
      </w:r>
      <w:r w:rsidRPr="00E252B8">
        <w:rPr>
          <w:rFonts w:ascii="Times New Roman" w:hAnsi="Times New Roman" w:cs="Times New Roman"/>
          <w:color w:val="000000"/>
          <w:sz w:val="24"/>
        </w:rPr>
        <w:t>ờ</w:t>
      </w:r>
      <w:r w:rsidRPr="00E252B8">
        <w:rPr>
          <w:rFonts w:ascii="Times New Roman" w:hAnsi="Times New Roman" w:cs="Times New Roman"/>
          <w:color w:val="000000"/>
          <w:sz w:val="24"/>
        </w:rPr>
        <w:t>i).</w:t>
      </w:r>
    </w:p>
    <w:p w14:paraId="4429FBF5" w14:textId="77777777" w:rsidR="00E252B8" w:rsidRDefault="00AC3D37" w:rsidP="00E252B8">
      <w:pPr>
        <w:spacing w:after="0" w:line="240" w:lineRule="auto"/>
        <w:ind w:left="25"/>
        <w:rPr>
          <w:rFonts w:ascii="Times New Roman" w:hAnsi="Times New Roman" w:cs="Times New Roman"/>
          <w:color w:val="000000"/>
          <w:sz w:val="24"/>
        </w:rPr>
      </w:pPr>
      <w:r w:rsidRPr="00E252B8">
        <w:rPr>
          <w:rFonts w:ascii="Times New Roman" w:hAnsi="Times New Roman" w:cs="Times New Roman"/>
          <w:b/>
          <w:color w:val="800080"/>
          <w:sz w:val="24"/>
        </w:rPr>
        <w:t>Câu</w:t>
      </w:r>
      <w:r w:rsidR="00E252B8" w:rsidRPr="00E252B8">
        <w:rPr>
          <w:rFonts w:ascii="Times New Roman" w:hAnsi="Times New Roman" w:cs="Times New Roman"/>
          <w:b/>
          <w:color w:val="800080"/>
          <w:sz w:val="24"/>
        </w:rPr>
        <w:t xml:space="preserve"> </w:t>
      </w:r>
      <w:r w:rsidRPr="00E252B8">
        <w:rPr>
          <w:rFonts w:ascii="Times New Roman" w:hAnsi="Times New Roman" w:cs="Times New Roman"/>
          <w:b/>
          <w:color w:val="800080"/>
          <w:sz w:val="24"/>
        </w:rPr>
        <w:t>2.</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w:t>
      </w:r>
      <w:r w:rsidRPr="00E252B8">
        <w:rPr>
          <w:rFonts w:ascii="Times New Roman" w:hAnsi="Times New Roman" w:cs="Times New Roman"/>
          <w:color w:val="000000"/>
          <w:sz w:val="24"/>
        </w:rPr>
        <w:t>ạ</w:t>
      </w:r>
      <w:r w:rsidRPr="00E252B8">
        <w:rPr>
          <w:rFonts w:ascii="Times New Roman" w:hAnsi="Times New Roman" w:cs="Times New Roman"/>
          <w:color w:val="000000"/>
          <w:sz w:val="24"/>
        </w:rPr>
        <w:t>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w:t>
      </w:r>
      <w:r w:rsidRPr="00E252B8">
        <w:rPr>
          <w:rFonts w:ascii="Times New Roman" w:hAnsi="Times New Roman" w:cs="Times New Roman"/>
          <w:color w:val="000000"/>
          <w:sz w:val="24"/>
        </w:rPr>
        <w:t>ộ</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nhà</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máy,</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g</w:t>
      </w:r>
      <w:r w:rsidRPr="00E252B8">
        <w:rPr>
          <w:rFonts w:ascii="Times New Roman" w:hAnsi="Times New Roman" w:cs="Times New Roman"/>
          <w:color w:val="000000"/>
          <w:sz w:val="24"/>
        </w:rPr>
        <w:t>ọ</w:t>
      </w:r>
      <w:r w:rsidRPr="00E252B8">
        <w:rPr>
          <w:rFonts w:ascii="Times New Roman" w:hAnsi="Times New Roman" w:cs="Times New Roman"/>
          <w:color w:val="000000"/>
          <w:sz w:val="24"/>
        </w:rPr>
        <w:t>i</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540" w:dyaOrig="320" w14:anchorId="4C889934">
          <v:shape id="_x0000_i1128" type="#_x0000_t75" style="width:27.3pt;height:16.25pt" o:ole="">
            <v:imagedata r:id="rId213" o:title=""/>
          </v:shape>
          <o:OLEObject Type="Embed" ProgID="Equation.DSMT4" ShapeID="_x0000_i1128" DrawAspect="Content" ObjectID="_1821098820" r:id="rId214"/>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là</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w:t>
      </w:r>
      <w:r w:rsidRPr="00E252B8">
        <w:rPr>
          <w:rFonts w:ascii="Times New Roman" w:hAnsi="Times New Roman" w:cs="Times New Roman"/>
          <w:color w:val="000000"/>
          <w:sz w:val="24"/>
        </w:rPr>
        <w:t>ổ</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chi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phí</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(tính</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theo</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tri</w:t>
      </w:r>
      <w:r w:rsidRPr="00E252B8">
        <w:rPr>
          <w:rFonts w:ascii="Times New Roman" w:hAnsi="Times New Roman" w:cs="Times New Roman"/>
          <w:color w:val="000000"/>
          <w:sz w:val="24"/>
        </w:rPr>
        <w:t>ệ</w:t>
      </w:r>
      <w:r w:rsidRPr="00E252B8">
        <w:rPr>
          <w:rFonts w:ascii="Times New Roman" w:hAnsi="Times New Roman" w:cs="Times New Roman"/>
          <w:color w:val="000000"/>
          <w:sz w:val="24"/>
        </w:rPr>
        <w:t>u</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ồ</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ể</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s</w:t>
      </w:r>
      <w:r w:rsidRPr="00E252B8">
        <w:rPr>
          <w:rFonts w:ascii="Times New Roman" w:hAnsi="Times New Roman" w:cs="Times New Roman"/>
          <w:color w:val="000000"/>
          <w:sz w:val="24"/>
        </w:rPr>
        <w:t>ả</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xu</w:t>
      </w:r>
      <w:r w:rsidRPr="00E252B8">
        <w:rPr>
          <w:rFonts w:ascii="Times New Roman" w:hAnsi="Times New Roman" w:cs="Times New Roman"/>
          <w:color w:val="000000"/>
          <w:sz w:val="24"/>
        </w:rPr>
        <w:t>ấ</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6"/>
          <w:sz w:val="24"/>
        </w:rPr>
        <w:object w:dxaOrig="200" w:dyaOrig="220" w14:anchorId="7FCDFBAB">
          <v:shape id="_x0000_i1129" type="#_x0000_t75" style="width:9.85pt;height:11.05pt" o:ole="">
            <v:imagedata r:id="rId215" o:title=""/>
          </v:shape>
          <o:OLEObject Type="Embed" ProgID="Equation.DSMT4" ShapeID="_x0000_i1129" DrawAspect="Content" ObjectID="_1821098821" r:id="rId216"/>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w:t>
      </w:r>
      <w:r w:rsidRPr="00E252B8">
        <w:rPr>
          <w:rFonts w:ascii="Times New Roman" w:hAnsi="Times New Roman" w:cs="Times New Roman"/>
          <w:color w:val="000000"/>
          <w:sz w:val="24"/>
        </w:rPr>
        <w:t>ấ</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s</w:t>
      </w:r>
      <w:r w:rsidRPr="00E252B8">
        <w:rPr>
          <w:rFonts w:ascii="Times New Roman" w:hAnsi="Times New Roman" w:cs="Times New Roman"/>
          <w:color w:val="000000"/>
          <w:sz w:val="24"/>
        </w:rPr>
        <w:t>ả</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w:t>
      </w:r>
      <w:r w:rsidRPr="00E252B8">
        <w:rPr>
          <w:rFonts w:ascii="Times New Roman" w:hAnsi="Times New Roman" w:cs="Times New Roman"/>
          <w:color w:val="000000"/>
          <w:sz w:val="24"/>
        </w:rPr>
        <w:t>ẩ</w:t>
      </w:r>
      <w:r w:rsidRPr="00E252B8">
        <w:rPr>
          <w:rFonts w:ascii="Times New Roman" w:hAnsi="Times New Roman" w:cs="Times New Roman"/>
          <w:color w:val="000000"/>
          <w:sz w:val="24"/>
        </w:rPr>
        <w:t>m</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A</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trong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w:t>
      </w:r>
      <w:r w:rsidRPr="00E252B8">
        <w:rPr>
          <w:rFonts w:ascii="Times New Roman" w:hAnsi="Times New Roman" w:cs="Times New Roman"/>
          <w:color w:val="000000"/>
          <w:sz w:val="24"/>
        </w:rPr>
        <w:t>ộ</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tháng.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Khi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đó,</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ạ</w:t>
      </w:r>
      <w:r w:rsidRPr="00E252B8">
        <w:rPr>
          <w:rFonts w:ascii="Times New Roman" w:hAnsi="Times New Roman" w:cs="Times New Roman"/>
          <w:color w:val="000000"/>
          <w:sz w:val="24"/>
        </w:rPr>
        <w:t>o</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hàm</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580" w:dyaOrig="320" w14:anchorId="2E30A201">
          <v:shape id="_x0000_i1130" type="#_x0000_t75" style="width:29.05pt;height:16.25pt" o:ole="">
            <v:imagedata r:id="rId217" o:title=""/>
          </v:shape>
          <o:OLEObject Type="Embed" ProgID="Equation.DSMT4" ShapeID="_x0000_i1130" DrawAspect="Content" ObjectID="_1821098822" r:id="rId218"/>
        </w:object>
      </w:r>
      <w:r w:rsidRPr="00E252B8">
        <w:rPr>
          <w:rFonts w:ascii="Times New Roman" w:hAnsi="Times New Roman" w:cs="Times New Roman"/>
          <w:color w:val="000000"/>
          <w:sz w:val="24"/>
        </w:rPr>
        <w: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g</w:t>
      </w:r>
      <w:r w:rsidRPr="00E252B8">
        <w:rPr>
          <w:rFonts w:ascii="Times New Roman" w:hAnsi="Times New Roman" w:cs="Times New Roman"/>
          <w:color w:val="000000"/>
          <w:sz w:val="24"/>
        </w:rPr>
        <w:t>ọ</w:t>
      </w:r>
      <w:r w:rsidRPr="00E252B8">
        <w:rPr>
          <w:rFonts w:ascii="Times New Roman" w:hAnsi="Times New Roman" w:cs="Times New Roman"/>
          <w:color w:val="000000"/>
          <w:sz w:val="24"/>
        </w:rPr>
        <w:t>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là</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chi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phí</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w:t>
      </w:r>
      <w:r w:rsidRPr="00E252B8">
        <w:rPr>
          <w:rFonts w:ascii="Times New Roman" w:hAnsi="Times New Roman" w:cs="Times New Roman"/>
          <w:color w:val="000000"/>
          <w:sz w:val="24"/>
        </w:rPr>
        <w:t>ậ</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biên,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cho</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bi</w:t>
      </w:r>
      <w:r w:rsidRPr="00E252B8">
        <w:rPr>
          <w:rFonts w:ascii="Times New Roman" w:hAnsi="Times New Roman" w:cs="Times New Roman"/>
          <w:color w:val="000000"/>
          <w:sz w:val="24"/>
        </w:rPr>
        <w:t>ế</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w:t>
      </w:r>
      <w:r w:rsidRPr="00E252B8">
        <w:rPr>
          <w:rFonts w:ascii="Times New Roman" w:hAnsi="Times New Roman" w:cs="Times New Roman"/>
          <w:color w:val="000000"/>
          <w:sz w:val="24"/>
        </w:rPr>
        <w:t>ố</w:t>
      </w:r>
      <w:r w:rsidRPr="00E252B8">
        <w:rPr>
          <w:rFonts w:ascii="Times New Roman" w:hAnsi="Times New Roman" w:cs="Times New Roman"/>
          <w:color w:val="000000"/>
          <w:sz w:val="24"/>
        </w:rPr>
        <w:t>c</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ộ</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tăng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w:t>
      </w:r>
      <w:r w:rsidRPr="00E252B8">
        <w:rPr>
          <w:rFonts w:ascii="Times New Roman" w:hAnsi="Times New Roman" w:cs="Times New Roman"/>
          <w:color w:val="000000"/>
          <w:sz w:val="24"/>
        </w:rPr>
        <w:t>ổ</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chi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phí</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theo</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lư</w:t>
      </w:r>
      <w:r w:rsidRPr="00E252B8">
        <w:rPr>
          <w:rFonts w:ascii="Times New Roman" w:hAnsi="Times New Roman" w:cs="Times New Roman"/>
          <w:color w:val="000000"/>
          <w:sz w:val="24"/>
        </w:rPr>
        <w:t>ợ</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s</w:t>
      </w:r>
      <w:r w:rsidRPr="00E252B8">
        <w:rPr>
          <w:rFonts w:ascii="Times New Roman" w:hAnsi="Times New Roman" w:cs="Times New Roman"/>
          <w:color w:val="000000"/>
          <w:sz w:val="24"/>
        </w:rPr>
        <w:t>ả</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w:t>
      </w:r>
      <w:r w:rsidRPr="00E252B8">
        <w:rPr>
          <w:rFonts w:ascii="Times New Roman" w:hAnsi="Times New Roman" w:cs="Times New Roman"/>
          <w:color w:val="000000"/>
          <w:sz w:val="24"/>
        </w:rPr>
        <w:t>ẩ</w:t>
      </w:r>
      <w:r w:rsidRPr="00E252B8">
        <w:rPr>
          <w:rFonts w:ascii="Times New Roman" w:hAnsi="Times New Roman" w:cs="Times New Roman"/>
          <w:color w:val="000000"/>
          <w:sz w:val="24"/>
        </w:rPr>
        <w:t>m</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đư</w:t>
      </w:r>
      <w:r w:rsidRPr="00E252B8">
        <w:rPr>
          <w:rFonts w:ascii="Times New Roman" w:hAnsi="Times New Roman" w:cs="Times New Roman"/>
          <w:color w:val="000000"/>
          <w:sz w:val="24"/>
        </w:rPr>
        <w:t>ợ</w:t>
      </w:r>
      <w:r w:rsidRPr="00E252B8">
        <w:rPr>
          <w:rFonts w:ascii="Times New Roman" w:hAnsi="Times New Roman" w:cs="Times New Roman"/>
          <w:color w:val="000000"/>
          <w:sz w:val="24"/>
        </w:rPr>
        <w:t>c</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s</w:t>
      </w:r>
      <w:r w:rsidRPr="00E252B8">
        <w:rPr>
          <w:rFonts w:ascii="Times New Roman" w:hAnsi="Times New Roman" w:cs="Times New Roman"/>
          <w:color w:val="000000"/>
          <w:sz w:val="24"/>
        </w:rPr>
        <w:t>ả</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xu</w:t>
      </w:r>
      <w:r w:rsidRPr="00E252B8">
        <w:rPr>
          <w:rFonts w:ascii="Times New Roman" w:hAnsi="Times New Roman" w:cs="Times New Roman"/>
          <w:color w:val="000000"/>
          <w:sz w:val="24"/>
        </w:rPr>
        <w:t>ấ</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Gi</w:t>
      </w:r>
      <w:r w:rsidRPr="00E252B8">
        <w:rPr>
          <w:rFonts w:ascii="Times New Roman" w:hAnsi="Times New Roman" w:cs="Times New Roman"/>
          <w:color w:val="000000"/>
          <w:sz w:val="24"/>
        </w:rPr>
        <w:t>ả</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s</w:t>
      </w:r>
      <w:r w:rsidRPr="00E252B8">
        <w:rPr>
          <w:rFonts w:ascii="Times New Roman" w:hAnsi="Times New Roman" w:cs="Times New Roman"/>
          <w:color w:val="000000"/>
          <w:sz w:val="24"/>
        </w:rPr>
        <w:t>ử</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chi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phí</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w:t>
      </w:r>
      <w:r w:rsidRPr="00E252B8">
        <w:rPr>
          <w:rFonts w:ascii="Times New Roman" w:hAnsi="Times New Roman" w:cs="Times New Roman"/>
          <w:color w:val="000000"/>
          <w:sz w:val="24"/>
        </w:rPr>
        <w:t>ậ</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biên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(tính</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theo</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tri</w:t>
      </w:r>
      <w:r w:rsidRPr="00E252B8">
        <w:rPr>
          <w:rFonts w:ascii="Times New Roman" w:hAnsi="Times New Roman" w:cs="Times New Roman"/>
          <w:color w:val="000000"/>
          <w:sz w:val="24"/>
        </w:rPr>
        <w:t>ệ</w:t>
      </w:r>
      <w:r w:rsidRPr="00E252B8">
        <w:rPr>
          <w:rFonts w:ascii="Times New Roman" w:hAnsi="Times New Roman" w:cs="Times New Roman"/>
          <w:color w:val="000000"/>
          <w:sz w:val="24"/>
        </w:rPr>
        <w:t>u</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ồ</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trên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w:t>
      </w:r>
      <w:r w:rsidRPr="00E252B8">
        <w:rPr>
          <w:rFonts w:ascii="Times New Roman" w:hAnsi="Times New Roman" w:cs="Times New Roman"/>
          <w:color w:val="000000"/>
          <w:sz w:val="24"/>
        </w:rPr>
        <w:t>ấ</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w:t>
      </w:r>
      <w:r w:rsidRPr="00E252B8">
        <w:rPr>
          <w:rFonts w:ascii="Times New Roman" w:hAnsi="Times New Roman" w:cs="Times New Roman"/>
          <w:color w:val="000000"/>
          <w:sz w:val="24"/>
        </w:rPr>
        <w:t>ủ</w:t>
      </w:r>
      <w:r w:rsidRPr="00E252B8">
        <w:rPr>
          <w:rFonts w:ascii="Times New Roman" w:hAnsi="Times New Roman" w:cs="Times New Roman"/>
          <w:color w:val="000000"/>
          <w:sz w:val="24"/>
        </w:rPr>
        <w:t>a</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nhà</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máy</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đư</w:t>
      </w:r>
      <w:r w:rsidRPr="00E252B8">
        <w:rPr>
          <w:rFonts w:ascii="Times New Roman" w:hAnsi="Times New Roman" w:cs="Times New Roman"/>
          <w:color w:val="000000"/>
          <w:sz w:val="24"/>
        </w:rPr>
        <w:t>ợ</w:t>
      </w:r>
      <w:r w:rsidRPr="00E252B8">
        <w:rPr>
          <w:rFonts w:ascii="Times New Roman" w:hAnsi="Times New Roman" w:cs="Times New Roman"/>
          <w:color w:val="000000"/>
          <w:sz w:val="24"/>
        </w:rPr>
        <w:t>c</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ư</w:t>
      </w:r>
      <w:r w:rsidRPr="00E252B8">
        <w:rPr>
          <w:rFonts w:ascii="Times New Roman" w:hAnsi="Times New Roman" w:cs="Times New Roman"/>
          <w:color w:val="000000"/>
          <w:sz w:val="24"/>
        </w:rPr>
        <w:t>ớ</w:t>
      </w:r>
      <w:r w:rsidRPr="00E252B8">
        <w:rPr>
          <w:rFonts w:ascii="Times New Roman" w:hAnsi="Times New Roman" w:cs="Times New Roman"/>
          <w:color w:val="000000"/>
          <w:sz w:val="24"/>
        </w:rPr>
        <w:t>c</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lư</w:t>
      </w:r>
      <w:r w:rsidRPr="00E252B8">
        <w:rPr>
          <w:rFonts w:ascii="Times New Roman" w:hAnsi="Times New Roman" w:cs="Times New Roman"/>
          <w:color w:val="000000"/>
          <w:sz w:val="24"/>
        </w:rPr>
        <w:t>ợ</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b</w:t>
      </w:r>
      <w:r w:rsidRPr="00E252B8">
        <w:rPr>
          <w:rFonts w:ascii="Times New Roman" w:hAnsi="Times New Roman" w:cs="Times New Roman"/>
          <w:color w:val="000000"/>
          <w:sz w:val="24"/>
        </w:rPr>
        <w:t>ở</w:t>
      </w:r>
      <w:r w:rsidRPr="00E252B8">
        <w:rPr>
          <w:rFonts w:ascii="Times New Roman" w:hAnsi="Times New Roman" w:cs="Times New Roman"/>
          <w:color w:val="000000"/>
          <w:sz w:val="24"/>
        </w:rPr>
        <w:t>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công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th</w:t>
      </w:r>
      <w:r w:rsidRPr="00E252B8">
        <w:rPr>
          <w:rFonts w:ascii="Times New Roman" w:hAnsi="Times New Roman" w:cs="Times New Roman"/>
          <w:color w:val="000000"/>
          <w:sz w:val="24"/>
        </w:rPr>
        <w:t>ứ</w:t>
      </w:r>
      <w:r w:rsidRPr="00E252B8">
        <w:rPr>
          <w:rFonts w:ascii="Times New Roman" w:hAnsi="Times New Roman" w:cs="Times New Roman"/>
          <w:color w:val="000000"/>
          <w:sz w:val="24"/>
        </w:rPr>
        <w:t>c</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2940" w:dyaOrig="360" w14:anchorId="5FDF5E12">
          <v:shape id="_x0000_i1131" type="#_x0000_t75" style="width:146.9pt;height:18pt" o:ole="">
            <v:imagedata r:id="rId219" o:title=""/>
          </v:shape>
          <o:OLEObject Type="Embed" ProgID="Equation.DSMT4" ShapeID="_x0000_i1131" DrawAspect="Content" ObjectID="_1821098823" r:id="rId220"/>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v</w:t>
      </w:r>
      <w:r w:rsidRPr="00E252B8">
        <w:rPr>
          <w:rFonts w:ascii="Times New Roman" w:hAnsi="Times New Roman" w:cs="Times New Roman"/>
          <w:color w:val="000000"/>
          <w:sz w:val="24"/>
        </w:rPr>
        <w:t>ớ</w:t>
      </w:r>
      <w:r w:rsidRPr="00E252B8">
        <w:rPr>
          <w:rFonts w:ascii="Times New Roman" w:hAnsi="Times New Roman" w:cs="Times New Roman"/>
          <w:color w:val="000000"/>
          <w:sz w:val="24"/>
        </w:rPr>
        <w:t>i</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6"/>
          <w:sz w:val="24"/>
        </w:rPr>
        <w:object w:dxaOrig="1020" w:dyaOrig="279" w14:anchorId="51658210">
          <v:shape id="_x0000_i1132" type="#_x0000_t75" style="width:51.1pt;height:13.95pt" o:ole="">
            <v:imagedata r:id="rId221" o:title=""/>
          </v:shape>
          <o:OLEObject Type="Embed" ProgID="Equation.DSMT4" ShapeID="_x0000_i1132" DrawAspect="Content" ObjectID="_1821098824" r:id="rId222"/>
        </w:object>
      </w:r>
      <w:r w:rsidRPr="00E252B8">
        <w:rPr>
          <w:rFonts w:ascii="Times New Roman" w:hAnsi="Times New Roman" w:cs="Times New Roman"/>
          <w:color w:val="000000"/>
          <w:sz w:val="24"/>
        </w:rPr>
        <w:t>.</w:t>
      </w:r>
    </w:p>
    <w:p w14:paraId="20A569B4" w14:textId="77777777" w:rsidR="00E252B8" w:rsidRDefault="00AC3D37" w:rsidP="00E252B8">
      <w:pPr>
        <w:spacing w:after="0" w:line="240" w:lineRule="auto"/>
        <w:ind w:left="25"/>
        <w:rPr>
          <w:rFonts w:ascii="Times New Roman" w:hAnsi="Times New Roman" w:cs="Times New Roman"/>
          <w:color w:val="000000"/>
          <w:sz w:val="24"/>
        </w:rPr>
      </w:pPr>
      <w:r w:rsidRPr="00E252B8">
        <w:rPr>
          <w:rFonts w:ascii="Times New Roman" w:hAnsi="Times New Roman" w:cs="Times New Roman"/>
          <w:color w:val="000000"/>
          <w:sz w:val="24"/>
        </w:rPr>
        <w:t>Bi</w:t>
      </w:r>
      <w:r w:rsidRPr="00E252B8">
        <w:rPr>
          <w:rFonts w:ascii="Times New Roman" w:hAnsi="Times New Roman" w:cs="Times New Roman"/>
          <w:color w:val="000000"/>
          <w:sz w:val="24"/>
        </w:rPr>
        <w:t>ế</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r</w:t>
      </w:r>
      <w:r w:rsidRPr="00E252B8">
        <w:rPr>
          <w:rFonts w:ascii="Times New Roman" w:hAnsi="Times New Roman" w:cs="Times New Roman"/>
          <w:color w:val="000000"/>
          <w:sz w:val="24"/>
        </w:rPr>
        <w:t>ằ</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999" w:dyaOrig="320" w14:anchorId="6B6879B7">
          <v:shape id="_x0000_i1133" type="#_x0000_t75" style="width:49.95pt;height:16.25pt" o:ole="">
            <v:imagedata r:id="rId223" o:title=""/>
          </v:shape>
          <o:OLEObject Type="Embed" ProgID="Equation.DSMT4" ShapeID="_x0000_i1133" DrawAspect="Content" ObjectID="_1821098825" r:id="rId224"/>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tri</w:t>
      </w:r>
      <w:r w:rsidRPr="00E252B8">
        <w:rPr>
          <w:rFonts w:ascii="Times New Roman" w:hAnsi="Times New Roman" w:cs="Times New Roman"/>
          <w:color w:val="000000"/>
          <w:sz w:val="24"/>
        </w:rPr>
        <w:t>ệ</w:t>
      </w:r>
      <w:r w:rsidRPr="00E252B8">
        <w:rPr>
          <w:rFonts w:ascii="Times New Roman" w:hAnsi="Times New Roman" w:cs="Times New Roman"/>
          <w:color w:val="000000"/>
          <w:sz w:val="24"/>
        </w:rPr>
        <w:t>u</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ồ</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g</w:t>
      </w:r>
      <w:r w:rsidRPr="00E252B8">
        <w:rPr>
          <w:rFonts w:ascii="Times New Roman" w:hAnsi="Times New Roman" w:cs="Times New Roman"/>
          <w:color w:val="000000"/>
          <w:sz w:val="24"/>
        </w:rPr>
        <w:t>ọ</w:t>
      </w:r>
      <w:r w:rsidRPr="00E252B8">
        <w:rPr>
          <w:rFonts w:ascii="Times New Roman" w:hAnsi="Times New Roman" w:cs="Times New Roman"/>
          <w:color w:val="000000"/>
          <w:sz w:val="24"/>
        </w:rPr>
        <w:t>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là</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chi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phí</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w:t>
      </w:r>
      <w:r w:rsidRPr="00E252B8">
        <w:rPr>
          <w:rFonts w:ascii="Times New Roman" w:hAnsi="Times New Roman" w:cs="Times New Roman"/>
          <w:color w:val="000000"/>
          <w:sz w:val="24"/>
        </w:rPr>
        <w:t>ố</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ị</w:t>
      </w:r>
      <w:r w:rsidRPr="00E252B8">
        <w:rPr>
          <w:rFonts w:ascii="Times New Roman" w:hAnsi="Times New Roman" w:cs="Times New Roman"/>
          <w:color w:val="000000"/>
          <w:sz w:val="24"/>
        </w:rPr>
        <w:t>nh.</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Tính</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w:t>
      </w:r>
      <w:r w:rsidRPr="00E252B8">
        <w:rPr>
          <w:rFonts w:ascii="Times New Roman" w:hAnsi="Times New Roman" w:cs="Times New Roman"/>
          <w:color w:val="000000"/>
          <w:sz w:val="24"/>
        </w:rPr>
        <w:t>ổ</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chi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phí</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khi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nhà</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máy</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s</w:t>
      </w:r>
      <w:r w:rsidRPr="00E252B8">
        <w:rPr>
          <w:rFonts w:ascii="Times New Roman" w:hAnsi="Times New Roman" w:cs="Times New Roman"/>
          <w:color w:val="000000"/>
          <w:sz w:val="24"/>
        </w:rPr>
        <w:t>ả</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xu</w:t>
      </w:r>
      <w:r w:rsidRPr="00E252B8">
        <w:rPr>
          <w:rFonts w:ascii="Times New Roman" w:hAnsi="Times New Roman" w:cs="Times New Roman"/>
          <w:color w:val="000000"/>
          <w:sz w:val="24"/>
        </w:rPr>
        <w:t>ấ</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6"/>
          <w:sz w:val="24"/>
        </w:rPr>
        <w:object w:dxaOrig="300" w:dyaOrig="279" w14:anchorId="0FDB438B">
          <v:shape id="_x0000_i1134" type="#_x0000_t75" style="width:15.1pt;height:13.95pt" o:ole="">
            <v:imagedata r:id="rId225" o:title=""/>
          </v:shape>
          <o:OLEObject Type="Embed" ProgID="Equation.DSMT4" ShapeID="_x0000_i1134" DrawAspect="Content" ObjectID="_1821098826" r:id="rId226"/>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w:t>
      </w:r>
      <w:r w:rsidRPr="00E252B8">
        <w:rPr>
          <w:rFonts w:ascii="Times New Roman" w:hAnsi="Times New Roman" w:cs="Times New Roman"/>
          <w:color w:val="000000"/>
          <w:sz w:val="24"/>
        </w:rPr>
        <w:t>ấ</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s</w:t>
      </w:r>
      <w:r w:rsidRPr="00E252B8">
        <w:rPr>
          <w:rFonts w:ascii="Times New Roman" w:hAnsi="Times New Roman" w:cs="Times New Roman"/>
          <w:color w:val="000000"/>
          <w:sz w:val="24"/>
        </w:rPr>
        <w:t>ả</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w:t>
      </w:r>
      <w:r w:rsidRPr="00E252B8">
        <w:rPr>
          <w:rFonts w:ascii="Times New Roman" w:hAnsi="Times New Roman" w:cs="Times New Roman"/>
          <w:color w:val="000000"/>
          <w:sz w:val="24"/>
        </w:rPr>
        <w:t>ẩ</w:t>
      </w:r>
      <w:r w:rsidRPr="00E252B8">
        <w:rPr>
          <w:rFonts w:ascii="Times New Roman" w:hAnsi="Times New Roman" w:cs="Times New Roman"/>
          <w:color w:val="000000"/>
          <w:sz w:val="24"/>
        </w:rPr>
        <w:t>m</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A</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trong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tháng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(k</w:t>
      </w:r>
      <w:r w:rsidRPr="00E252B8">
        <w:rPr>
          <w:rFonts w:ascii="Times New Roman" w:hAnsi="Times New Roman" w:cs="Times New Roman"/>
          <w:color w:val="000000"/>
          <w:sz w:val="24"/>
        </w:rPr>
        <w:t>ế</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qu</w:t>
      </w:r>
      <w:r w:rsidRPr="00E252B8">
        <w:rPr>
          <w:rFonts w:ascii="Times New Roman" w:hAnsi="Times New Roman" w:cs="Times New Roman"/>
          <w:color w:val="000000"/>
          <w:sz w:val="24"/>
        </w:rPr>
        <w:t>ả</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làm</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tròn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ế</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hàng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đơn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v</w:t>
      </w:r>
      <w:r w:rsidRPr="00E252B8">
        <w:rPr>
          <w:rFonts w:ascii="Times New Roman" w:hAnsi="Times New Roman" w:cs="Times New Roman"/>
          <w:color w:val="000000"/>
          <w:sz w:val="24"/>
        </w:rPr>
        <w:t>ị</w:t>
      </w:r>
      <w:r w:rsidRPr="00E252B8">
        <w:rPr>
          <w:rFonts w:ascii="Times New Roman" w:hAnsi="Times New Roman" w:cs="Times New Roman"/>
          <w:color w:val="000000"/>
          <w:sz w:val="24"/>
        </w:rPr>
        <w:t>).</w:t>
      </w:r>
    </w:p>
    <w:p w14:paraId="745B999E" w14:textId="77777777" w:rsidR="00E252B8" w:rsidRDefault="00AC3D37" w:rsidP="00E252B8">
      <w:pPr>
        <w:spacing w:after="0" w:line="240" w:lineRule="auto"/>
        <w:ind w:left="25"/>
        <w:rPr>
          <w:rFonts w:ascii="Times New Roman" w:hAnsi="Times New Roman" w:cs="Times New Roman"/>
          <w:color w:val="000000"/>
          <w:sz w:val="24"/>
        </w:rPr>
      </w:pPr>
      <w:r w:rsidRPr="00E252B8">
        <w:rPr>
          <w:rFonts w:ascii="Times New Roman" w:hAnsi="Times New Roman" w:cs="Times New Roman"/>
          <w:b/>
          <w:color w:val="800080"/>
          <w:sz w:val="24"/>
        </w:rPr>
        <w:t>Câu</w:t>
      </w:r>
      <w:r w:rsidR="00E252B8" w:rsidRPr="00E252B8">
        <w:rPr>
          <w:rFonts w:ascii="Times New Roman" w:hAnsi="Times New Roman" w:cs="Times New Roman"/>
          <w:b/>
          <w:color w:val="800080"/>
          <w:sz w:val="24"/>
        </w:rPr>
        <w:t xml:space="preserve"> </w:t>
      </w:r>
      <w:r w:rsidRPr="00E252B8">
        <w:rPr>
          <w:rFonts w:ascii="Times New Roman" w:hAnsi="Times New Roman" w:cs="Times New Roman"/>
          <w:b/>
          <w:color w:val="800080"/>
          <w:sz w:val="24"/>
        </w:rPr>
        <w:t>3.</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Tính</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di</w:t>
      </w:r>
      <w:r w:rsidRPr="00E252B8">
        <w:rPr>
          <w:rFonts w:ascii="Times New Roman" w:hAnsi="Times New Roman" w:cs="Times New Roman"/>
          <w:color w:val="000000"/>
          <w:sz w:val="24"/>
        </w:rPr>
        <w:t>ệ</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tích</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hình</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w:t>
      </w:r>
      <w:r w:rsidRPr="00E252B8">
        <w:rPr>
          <w:rFonts w:ascii="Times New Roman" w:hAnsi="Times New Roman" w:cs="Times New Roman"/>
          <w:color w:val="000000"/>
          <w:sz w:val="24"/>
        </w:rPr>
        <w:t>ẳ</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gi</w:t>
      </w:r>
      <w:r w:rsidRPr="00E252B8">
        <w:rPr>
          <w:rFonts w:ascii="Times New Roman" w:hAnsi="Times New Roman" w:cs="Times New Roman"/>
          <w:color w:val="000000"/>
          <w:sz w:val="24"/>
        </w:rPr>
        <w:t>ớ</w:t>
      </w:r>
      <w:r w:rsidRPr="00E252B8">
        <w:rPr>
          <w:rFonts w:ascii="Times New Roman" w:hAnsi="Times New Roman" w:cs="Times New Roman"/>
          <w:color w:val="000000"/>
          <w:sz w:val="24"/>
        </w:rPr>
        <w:t>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h</w:t>
      </w:r>
      <w:r w:rsidRPr="00E252B8">
        <w:rPr>
          <w:rFonts w:ascii="Times New Roman" w:hAnsi="Times New Roman" w:cs="Times New Roman"/>
          <w:color w:val="000000"/>
          <w:sz w:val="24"/>
        </w:rPr>
        <w:t>ạ</w:t>
      </w:r>
      <w:r w:rsidRPr="00E252B8">
        <w:rPr>
          <w:rFonts w:ascii="Times New Roman" w:hAnsi="Times New Roman" w:cs="Times New Roman"/>
          <w:color w:val="000000"/>
          <w:sz w:val="24"/>
        </w:rPr>
        <w:t>n</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b</w:t>
      </w:r>
      <w:r w:rsidRPr="00E252B8">
        <w:rPr>
          <w:rFonts w:ascii="Times New Roman" w:hAnsi="Times New Roman" w:cs="Times New Roman"/>
          <w:color w:val="000000"/>
          <w:sz w:val="24"/>
        </w:rPr>
        <w:t>ở</w:t>
      </w:r>
      <w:r w:rsidRPr="00E252B8">
        <w:rPr>
          <w:rFonts w:ascii="Times New Roman" w:hAnsi="Times New Roman" w:cs="Times New Roman"/>
          <w:color w:val="000000"/>
          <w:sz w:val="24"/>
        </w:rPr>
        <w:t>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w:t>
      </w:r>
      <w:r w:rsidRPr="00E252B8">
        <w:rPr>
          <w:rFonts w:ascii="Times New Roman" w:hAnsi="Times New Roman" w:cs="Times New Roman"/>
          <w:color w:val="000000"/>
          <w:sz w:val="24"/>
        </w:rPr>
        <w:t>ồ</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th</w:t>
      </w:r>
      <w:r w:rsidRPr="00E252B8">
        <w:rPr>
          <w:rFonts w:ascii="Times New Roman" w:hAnsi="Times New Roman" w:cs="Times New Roman"/>
          <w:color w:val="000000"/>
          <w:sz w:val="24"/>
        </w:rPr>
        <w:t>ị</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các</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hàm</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s</w:t>
      </w:r>
      <w:r w:rsidRPr="00E252B8">
        <w:rPr>
          <w:rFonts w:ascii="Times New Roman" w:hAnsi="Times New Roman" w:cs="Times New Roman"/>
          <w:color w:val="000000"/>
          <w:sz w:val="24"/>
        </w:rPr>
        <w:t>ố</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2020" w:dyaOrig="360" w14:anchorId="3A528645">
          <v:shape id="_x0000_i1135" type="#_x0000_t75" style="width:101.05pt;height:18pt" o:ole="">
            <v:imagedata r:id="rId227" o:title=""/>
          </v:shape>
          <o:OLEObject Type="Embed" ProgID="Equation.DSMT4" ShapeID="_x0000_i1135" DrawAspect="Content" ObjectID="_1821098827" r:id="rId228"/>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và</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1579" w:dyaOrig="360" w14:anchorId="7CB5EE6F">
          <v:shape id="_x0000_i1136" type="#_x0000_t75" style="width:78.95pt;height:18pt" o:ole="">
            <v:imagedata r:id="rId229" o:title=""/>
          </v:shape>
          <o:OLEObject Type="Embed" ProgID="Equation.DSMT4" ShapeID="_x0000_i1136" DrawAspect="Content" ObjectID="_1821098828" r:id="rId230"/>
        </w:object>
      </w:r>
      <w:r w:rsidRPr="00E252B8">
        <w:rPr>
          <w:rFonts w:ascii="Times New Roman" w:hAnsi="Times New Roman" w:cs="Times New Roman"/>
          <w:color w:val="000000"/>
          <w:sz w:val="24"/>
        </w:rPr>
        <w:t>.</w:t>
      </w:r>
    </w:p>
    <w:p w14:paraId="3ADCC382" w14:textId="77777777" w:rsidR="00E252B8" w:rsidRDefault="00AC3D37" w:rsidP="00E252B8">
      <w:pPr>
        <w:spacing w:after="0" w:line="240" w:lineRule="auto"/>
        <w:ind w:left="25"/>
        <w:rPr>
          <w:rFonts w:ascii="Times New Roman" w:hAnsi="Times New Roman" w:cs="Times New Roman"/>
          <w:color w:val="000000"/>
          <w:sz w:val="24"/>
        </w:rPr>
      </w:pPr>
      <w:r w:rsidRPr="00E252B8">
        <w:rPr>
          <w:rFonts w:ascii="Times New Roman" w:hAnsi="Times New Roman" w:cs="Times New Roman"/>
          <w:b/>
          <w:color w:val="800080"/>
          <w:sz w:val="24"/>
        </w:rPr>
        <w:t>Câu</w:t>
      </w:r>
      <w:r w:rsidR="00E252B8" w:rsidRPr="00E252B8">
        <w:rPr>
          <w:rFonts w:ascii="Times New Roman" w:hAnsi="Times New Roman" w:cs="Times New Roman"/>
          <w:b/>
          <w:color w:val="800080"/>
          <w:sz w:val="24"/>
        </w:rPr>
        <w:t xml:space="preserve"> </w:t>
      </w:r>
      <w:r w:rsidRPr="00E252B8">
        <w:rPr>
          <w:rFonts w:ascii="Times New Roman" w:hAnsi="Times New Roman" w:cs="Times New Roman"/>
          <w:b/>
          <w:color w:val="800080"/>
          <w:sz w:val="24"/>
        </w:rPr>
        <w:t>4.</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Trong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không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gian</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560" w:dyaOrig="320" w14:anchorId="0274E9E1">
          <v:shape id="_x0000_i1137" type="#_x0000_t75" style="width:27.85pt;height:16.25pt" o:ole="">
            <v:imagedata r:id="rId231" o:title=""/>
          </v:shape>
          <o:OLEObject Type="Embed" ProgID="Equation.DSMT4" ShapeID="_x0000_i1137" DrawAspect="Content" ObjectID="_1821098829" r:id="rId232"/>
        </w:object>
      </w:r>
      <w:r w:rsidRPr="00E252B8">
        <w:rPr>
          <w:rFonts w:ascii="Times New Roman" w:hAnsi="Times New Roman" w:cs="Times New Roman"/>
          <w:color w:val="000000"/>
          <w:sz w:val="24"/>
        </w:rPr>
        <w: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cho</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w:t>
      </w:r>
      <w:r w:rsidRPr="00E252B8">
        <w:rPr>
          <w:rFonts w:ascii="Times New Roman" w:hAnsi="Times New Roman" w:cs="Times New Roman"/>
          <w:color w:val="000000"/>
          <w:sz w:val="24"/>
        </w:rPr>
        <w:t>ặ</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w:t>
      </w:r>
      <w:r w:rsidRPr="00E252B8">
        <w:rPr>
          <w:rFonts w:ascii="Times New Roman" w:hAnsi="Times New Roman" w:cs="Times New Roman"/>
          <w:color w:val="000000"/>
          <w:sz w:val="24"/>
        </w:rPr>
        <w:t>ẳ</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380" w:dyaOrig="320" w14:anchorId="2E0F841B">
          <v:shape id="_x0000_i1138" type="#_x0000_t75" style="width:19.15pt;height:16.25pt" o:ole="">
            <v:imagedata r:id="rId233" o:title=""/>
          </v:shape>
          <o:OLEObject Type="Embed" ProgID="Equation.DSMT4" ShapeID="_x0000_i1138" DrawAspect="Content" ObjectID="_1821098830" r:id="rId234"/>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có</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phương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trình</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6"/>
          <w:sz w:val="24"/>
        </w:rPr>
        <w:object w:dxaOrig="1480" w:dyaOrig="279" w14:anchorId="6309C6F1">
          <v:shape id="_x0000_i1139" type="#_x0000_t75" style="width:73.75pt;height:13.95pt" o:ole="">
            <v:imagedata r:id="rId235" o:title=""/>
          </v:shape>
          <o:OLEObject Type="Embed" ProgID="Equation.DSMT4" ShapeID="_x0000_i1139" DrawAspect="Content" ObjectID="_1821098831" r:id="rId236"/>
        </w:object>
      </w:r>
      <w:r w:rsidRPr="00E252B8">
        <w:rPr>
          <w:rFonts w:ascii="Times New Roman" w:hAnsi="Times New Roman" w:cs="Times New Roman"/>
          <w:color w:val="000000"/>
          <w:sz w:val="24"/>
        </w:rPr>
        <w: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M</w:t>
      </w:r>
      <w:r w:rsidRPr="00E252B8">
        <w:rPr>
          <w:rFonts w:ascii="Times New Roman" w:hAnsi="Times New Roman" w:cs="Times New Roman"/>
          <w:color w:val="000000"/>
          <w:sz w:val="24"/>
        </w:rPr>
        <w:t>ặ</w:t>
      </w:r>
      <w:r w:rsidRPr="00E252B8">
        <w:rPr>
          <w:rFonts w:ascii="Times New Roman" w:hAnsi="Times New Roman" w:cs="Times New Roman"/>
          <w:color w:val="000000"/>
          <w:sz w:val="24"/>
        </w:rPr>
        <w:t>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w:t>
      </w:r>
      <w:r w:rsidRPr="00E252B8">
        <w:rPr>
          <w:rFonts w:ascii="Times New Roman" w:hAnsi="Times New Roman" w:cs="Times New Roman"/>
          <w:color w:val="000000"/>
          <w:sz w:val="24"/>
        </w:rPr>
        <w:t>ẳ</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400" w:dyaOrig="320" w14:anchorId="2E184FAB">
          <v:shape id="_x0000_i1140" type="#_x0000_t75" style="width:19.75pt;height:16.25pt" o:ole="">
            <v:imagedata r:id="rId237" o:title=""/>
          </v:shape>
          <o:OLEObject Type="Embed" ProgID="Equation.DSMT4" ShapeID="_x0000_i1140" DrawAspect="Content" ObjectID="_1821098832" r:id="rId238"/>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qua</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hai</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đi</w:t>
      </w:r>
      <w:r w:rsidRPr="00E252B8">
        <w:rPr>
          <w:rFonts w:ascii="Times New Roman" w:hAnsi="Times New Roman" w:cs="Times New Roman"/>
          <w:color w:val="000000"/>
          <w:sz w:val="24"/>
        </w:rPr>
        <w:t>ể</w:t>
      </w:r>
      <w:r w:rsidRPr="00E252B8">
        <w:rPr>
          <w:rFonts w:ascii="Times New Roman" w:hAnsi="Times New Roman" w:cs="Times New Roman"/>
          <w:color w:val="000000"/>
          <w:sz w:val="24"/>
        </w:rPr>
        <w:t>m</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1960" w:dyaOrig="320" w14:anchorId="7227B641">
          <v:shape id="_x0000_i1141" type="#_x0000_t75" style="width:98.15pt;height:16.25pt" o:ole="">
            <v:imagedata r:id="rId239" o:title=""/>
          </v:shape>
          <o:OLEObject Type="Embed" ProgID="Equation.DSMT4" ShapeID="_x0000_i1141" DrawAspect="Content" ObjectID="_1821098833" r:id="rId240"/>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và</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vuông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góc</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v</w:t>
      </w:r>
      <w:r w:rsidRPr="00E252B8">
        <w:rPr>
          <w:rFonts w:ascii="Times New Roman" w:hAnsi="Times New Roman" w:cs="Times New Roman"/>
          <w:color w:val="000000"/>
          <w:sz w:val="24"/>
        </w:rPr>
        <w:t>ớ</w:t>
      </w:r>
      <w:r w:rsidRPr="00E252B8">
        <w:rPr>
          <w:rFonts w:ascii="Times New Roman" w:hAnsi="Times New Roman" w:cs="Times New Roman"/>
          <w:color w:val="000000"/>
          <w:sz w:val="24"/>
        </w:rPr>
        <w:t>i</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380" w:dyaOrig="320" w14:anchorId="3C09DDC3">
          <v:shape id="_x0000_i1142" type="#_x0000_t75" style="width:19.15pt;height:16.25pt" o:ole="">
            <v:imagedata r:id="rId241" o:title=""/>
          </v:shape>
          <o:OLEObject Type="Embed" ProgID="Equation.DSMT4" ShapeID="_x0000_i1142" DrawAspect="Content" ObjectID="_1821098834" r:id="rId242"/>
        </w:objec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có</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phương</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trình</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d</w:t>
      </w:r>
      <w:r w:rsidRPr="00E252B8">
        <w:rPr>
          <w:rFonts w:ascii="Times New Roman" w:hAnsi="Times New Roman" w:cs="Times New Roman"/>
          <w:color w:val="000000"/>
          <w:sz w:val="24"/>
        </w:rPr>
        <w:t>ạ</w:t>
      </w:r>
      <w:r w:rsidRPr="00E252B8">
        <w:rPr>
          <w:rFonts w:ascii="Times New Roman" w:hAnsi="Times New Roman" w:cs="Times New Roman"/>
          <w:color w:val="000000"/>
          <w:sz w:val="24"/>
        </w:rPr>
        <w:t>ng</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10"/>
          <w:sz w:val="24"/>
        </w:rPr>
        <w:object w:dxaOrig="1980" w:dyaOrig="320" w14:anchorId="696F8E84">
          <v:shape id="_x0000_i1143" type="#_x0000_t75" style="width:99.3pt;height:16.25pt" o:ole="">
            <v:imagedata r:id="rId243" o:title=""/>
          </v:shape>
          <o:OLEObject Type="Embed" ProgID="Equation.DSMT4" ShapeID="_x0000_i1143" DrawAspect="Content" ObjectID="_1821098835" r:id="rId244"/>
        </w:object>
      </w:r>
      <w:r w:rsidRPr="00E252B8">
        <w:rPr>
          <w:rFonts w:ascii="Times New Roman" w:hAnsi="Times New Roman" w:cs="Times New Roman"/>
          <w:color w:val="000000"/>
          <w:sz w:val="24"/>
        </w:rPr>
        <w:t>.</w:t>
      </w:r>
      <w:r w:rsidR="00E252B8" w:rsidRPr="00E252B8">
        <w:rPr>
          <w:rFonts w:ascii="Times New Roman" w:hAnsi="Times New Roman" w:cs="Times New Roman"/>
          <w:color w:val="000000"/>
          <w:sz w:val="24"/>
        </w:rPr>
        <w:t xml:space="preserve"> </w:t>
      </w:r>
      <w:r w:rsidRPr="00E252B8">
        <w:rPr>
          <w:rFonts w:ascii="Times New Roman" w:hAnsi="Times New Roman" w:cs="Times New Roman"/>
          <w:color w:val="000000"/>
          <w:sz w:val="24"/>
        </w:rPr>
        <w:t>Tính</w:t>
      </w:r>
      <w:r w:rsidR="00E252B8" w:rsidRPr="00E252B8">
        <w:rPr>
          <w:rFonts w:ascii="Times New Roman" w:hAnsi="Times New Roman" w:cs="Times New Roman"/>
          <w:color w:val="000000"/>
          <w:sz w:val="24"/>
        </w:rPr>
        <w:t xml:space="preserve"> </w:t>
      </w:r>
      <w:r w:rsidR="00E252B8" w:rsidRPr="00E252B8">
        <w:rPr>
          <w:rFonts w:ascii="Times New Roman" w:hAnsi="Times New Roman" w:cs="Times New Roman"/>
          <w:color w:val="000000"/>
          <w:position w:val="-6"/>
          <w:sz w:val="24"/>
        </w:rPr>
        <w:object w:dxaOrig="859" w:dyaOrig="279" w14:anchorId="622E90CD">
          <v:shape id="_x0000_i1144" type="#_x0000_t75" style="width:42.95pt;height:13.95pt" o:ole="">
            <v:imagedata r:id="rId245" o:title=""/>
          </v:shape>
          <o:OLEObject Type="Embed" ProgID="Equation.DSMT4" ShapeID="_x0000_i1144" DrawAspect="Content" ObjectID="_1821098836" r:id="rId246"/>
        </w:object>
      </w:r>
      <w:r w:rsidRPr="00E252B8">
        <w:rPr>
          <w:rFonts w:ascii="Times New Roman" w:hAnsi="Times New Roman" w:cs="Times New Roman"/>
          <w:color w:val="000000"/>
          <w:sz w:val="24"/>
        </w:rPr>
        <w:t>.</w:t>
      </w:r>
    </w:p>
    <w:p w14:paraId="4A64DB9B" w14:textId="77777777" w:rsidR="00E252B8" w:rsidRDefault="00AC3D37" w:rsidP="00E252B8">
      <w:pPr>
        <w:spacing w:after="0" w:line="240" w:lineRule="auto"/>
        <w:ind w:left="25"/>
        <w:jc w:val="center"/>
        <w:rPr>
          <w:rFonts w:ascii="Times New Roman" w:hAnsi="Times New Roman" w:cs="Times New Roman"/>
          <w:color w:val="000000"/>
          <w:sz w:val="24"/>
        </w:rPr>
      </w:pPr>
      <w:r w:rsidRPr="00E252B8">
        <w:rPr>
          <w:rFonts w:ascii="Times New Roman" w:hAnsi="Times New Roman" w:cs="Times New Roman"/>
          <w:color w:val="000000"/>
          <w:sz w:val="24"/>
        </w:rPr>
        <w:t>-----H</w:t>
      </w:r>
      <w:r w:rsidRPr="00E252B8">
        <w:rPr>
          <w:rFonts w:ascii="Times New Roman" w:hAnsi="Times New Roman" w:cs="Times New Roman"/>
          <w:color w:val="000000"/>
          <w:sz w:val="24"/>
        </w:rPr>
        <w:t>Ế</w:t>
      </w:r>
      <w:r w:rsidRPr="00E252B8">
        <w:rPr>
          <w:rFonts w:ascii="Times New Roman" w:hAnsi="Times New Roman" w:cs="Times New Roman"/>
          <w:color w:val="000000"/>
          <w:sz w:val="24"/>
        </w:rPr>
        <w:t>T-----</w:t>
      </w:r>
    </w:p>
    <w:p w14:paraId="445D862C" w14:textId="77777777" w:rsidR="00BB69E2" w:rsidRDefault="00BB69E2" w:rsidP="00BB69E2">
      <w:pPr>
        <w:spacing w:after="0" w:line="240" w:lineRule="auto"/>
        <w:ind w:left="25"/>
        <w:jc w:val="center"/>
        <w:rPr>
          <w:rFonts w:ascii="Times New Roman" w:hAnsi="Times New Roman" w:cs="Times New Roman"/>
          <w:b/>
          <w:color w:val="000000"/>
          <w:sz w:val="24"/>
        </w:rPr>
      </w:pPr>
      <w:r>
        <w:rPr>
          <w:rFonts w:ascii="Times New Roman" w:hAnsi="Times New Roman" w:cs="Times New Roman"/>
          <w:b/>
          <w:color w:val="000000"/>
          <w:sz w:val="24"/>
        </w:rPr>
        <w:lastRenderedPageBreak/>
        <w:t>HƯỚNG DẪN GIẢI</w:t>
      </w:r>
    </w:p>
    <w:p w14:paraId="52F11BA0"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PHẦN I. Câu trắc nghiệm nhiều phương án lựa chọn.</w:t>
      </w:r>
    </w:p>
    <w:p w14:paraId="06BDBA92"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1.</w:t>
      </w:r>
      <w:r w:rsidRPr="00845420">
        <w:rPr>
          <w:rFonts w:ascii="Times New Roman" w:hAnsi="Times New Roman" w:cs="Times New Roman"/>
          <w:color w:val="000000"/>
          <w:sz w:val="24"/>
        </w:rPr>
        <w:t xml:space="preserve"> Tìm nguyên hàm </w:t>
      </w:r>
      <w:r w:rsidRPr="00845420">
        <w:rPr>
          <w:rFonts w:ascii="Times New Roman" w:hAnsi="Times New Roman" w:cs="Times New Roman"/>
          <w:color w:val="000000"/>
          <w:position w:val="-16"/>
          <w:sz w:val="24"/>
        </w:rPr>
        <w:object w:dxaOrig="1880" w:dyaOrig="440" w14:anchorId="17F0E575">
          <v:shape id="_x0000_i1145" type="#_x0000_t75" style="width:94.05pt;height:22.05pt" o:ole="">
            <v:imagedata r:id="rId247" o:title=""/>
          </v:shape>
          <o:OLEObject Type="Embed" ProgID="Equation.DSMT4" ShapeID="_x0000_i1145" DrawAspect="Content" ObjectID="_1821098837" r:id="rId248"/>
        </w:object>
      </w:r>
      <w:r w:rsidRPr="00845420">
        <w:rPr>
          <w:rFonts w:ascii="Times New Roman" w:hAnsi="Times New Roman" w:cs="Times New Roman"/>
          <w:color w:val="000000"/>
          <w:sz w:val="24"/>
        </w:rPr>
        <w:t>.</w:t>
      </w:r>
    </w:p>
    <w:p w14:paraId="37AB26AA" w14:textId="77777777" w:rsidR="00BB69E2"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FF0000"/>
          <w:sz w:val="24"/>
        </w:rPr>
        <w:tab/>
        <w:t>A</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1939" w:dyaOrig="320" w14:anchorId="0F9F77FF">
          <v:shape id="_x0000_i1146" type="#_x0000_t75" style="width:96.95pt;height:16.25pt" o:ole="">
            <v:imagedata r:id="rId249" o:title=""/>
          </v:shape>
          <o:OLEObject Type="Embed" ProgID="Equation.DSMT4" ShapeID="_x0000_i1146" DrawAspect="Content" ObjectID="_1821098838" r:id="rId250"/>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1939" w:dyaOrig="320" w14:anchorId="73CB37D7">
          <v:shape id="_x0000_i1147" type="#_x0000_t75" style="width:96.95pt;height:16.25pt" o:ole="">
            <v:imagedata r:id="rId251" o:title=""/>
          </v:shape>
          <o:OLEObject Type="Embed" ProgID="Equation.DSMT4" ShapeID="_x0000_i1147" DrawAspect="Content" ObjectID="_1821098839" r:id="rId252"/>
        </w:object>
      </w:r>
      <w:r w:rsidRPr="00845420">
        <w:rPr>
          <w:rFonts w:ascii="Times New Roman" w:hAnsi="Times New Roman" w:cs="Times New Roman"/>
          <w:color w:val="000000"/>
          <w:sz w:val="24"/>
        </w:rPr>
        <w:t>.</w:t>
      </w:r>
    </w:p>
    <w:p w14:paraId="3BF7275E" w14:textId="77777777" w:rsidR="00BB69E2" w:rsidRPr="00845420"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1820" w:dyaOrig="320" w14:anchorId="562A3AE0">
          <v:shape id="_x0000_i1148" type="#_x0000_t75" style="width:91.15pt;height:16.25pt" o:ole="">
            <v:imagedata r:id="rId253" o:title=""/>
          </v:shape>
          <o:OLEObject Type="Embed" ProgID="Equation.DSMT4" ShapeID="_x0000_i1148" DrawAspect="Content" ObjectID="_1821098840" r:id="rId254"/>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1939" w:dyaOrig="320" w14:anchorId="2D218250">
          <v:shape id="_x0000_i1149" type="#_x0000_t75" style="width:96.95pt;height:16.25pt" o:ole="">
            <v:imagedata r:id="rId255" o:title=""/>
          </v:shape>
          <o:OLEObject Type="Embed" ProgID="Equation.DSMT4" ShapeID="_x0000_i1149" DrawAspect="Content" ObjectID="_1821098841" r:id="rId256"/>
        </w:object>
      </w:r>
      <w:r w:rsidRPr="00845420">
        <w:rPr>
          <w:rFonts w:ascii="Times New Roman" w:hAnsi="Times New Roman" w:cs="Times New Roman"/>
          <w:color w:val="000000"/>
          <w:sz w:val="24"/>
        </w:rPr>
        <w:t>.</w:t>
      </w:r>
    </w:p>
    <w:p w14:paraId="13AE124C"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1800BC96"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Chọn A </w:t>
      </w:r>
    </w:p>
    <w:p w14:paraId="6F4F8B33"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6"/>
          <w:sz w:val="24"/>
        </w:rPr>
        <w:object w:dxaOrig="3980" w:dyaOrig="440" w14:anchorId="7990EFDB">
          <v:shape id="_x0000_i1150" type="#_x0000_t75" style="width:199.15pt;height:22.05pt" o:ole="">
            <v:imagedata r:id="rId257" o:title=""/>
          </v:shape>
          <o:OLEObject Type="Embed" ProgID="Equation.DSMT4" ShapeID="_x0000_i1150" DrawAspect="Content" ObjectID="_1821098842" r:id="rId258"/>
        </w:object>
      </w:r>
      <w:r w:rsidRPr="00845420">
        <w:rPr>
          <w:rFonts w:ascii="Times New Roman" w:hAnsi="Times New Roman" w:cs="Times New Roman"/>
          <w:color w:val="000000"/>
          <w:sz w:val="24"/>
        </w:rPr>
        <w:t xml:space="preserve">. </w:t>
      </w:r>
    </w:p>
    <w:p w14:paraId="599C1305" w14:textId="77777777" w:rsidR="00BB69E2" w:rsidRPr="00845420" w:rsidRDefault="00BB69E2" w:rsidP="00BB69E2">
      <w:pPr>
        <w:spacing w:after="0" w:line="240" w:lineRule="auto"/>
        <w:ind w:left="25"/>
        <w:rPr>
          <w:rFonts w:ascii="Times New Roman" w:hAnsi="Times New Roman" w:cs="Times New Roman"/>
          <w:color w:val="000000"/>
          <w:sz w:val="24"/>
        </w:rPr>
      </w:pPr>
    </w:p>
    <w:p w14:paraId="53928B72"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2.</w:t>
      </w:r>
      <w:r w:rsidRPr="00845420">
        <w:rPr>
          <w:rFonts w:ascii="Times New Roman" w:hAnsi="Times New Roman" w:cs="Times New Roman"/>
          <w:color w:val="000000"/>
          <w:sz w:val="24"/>
        </w:rPr>
        <w:t xml:space="preserve"> Tìm nguyên hàm </w:t>
      </w:r>
      <w:r w:rsidRPr="00845420">
        <w:rPr>
          <w:rFonts w:ascii="Times New Roman" w:hAnsi="Times New Roman" w:cs="Times New Roman"/>
          <w:color w:val="000000"/>
          <w:position w:val="-16"/>
          <w:sz w:val="24"/>
        </w:rPr>
        <w:object w:dxaOrig="1200" w:dyaOrig="440" w14:anchorId="484E989F">
          <v:shape id="_x0000_i1151" type="#_x0000_t75" style="width:59.8pt;height:22.05pt" o:ole="">
            <v:imagedata r:id="rId259" o:title=""/>
          </v:shape>
          <o:OLEObject Type="Embed" ProgID="Equation.DSMT4" ShapeID="_x0000_i1151" DrawAspect="Content" ObjectID="_1821098843" r:id="rId260"/>
        </w:object>
      </w:r>
      <w:r w:rsidRPr="00845420">
        <w:rPr>
          <w:rFonts w:ascii="Times New Roman" w:hAnsi="Times New Roman" w:cs="Times New Roman"/>
          <w:color w:val="000000"/>
          <w:sz w:val="24"/>
        </w:rPr>
        <w:t>.</w:t>
      </w:r>
    </w:p>
    <w:p w14:paraId="37FC6C15" w14:textId="77777777" w:rsidR="00BB69E2" w:rsidRPr="00845420"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FF0000"/>
          <w:sz w:val="24"/>
        </w:rPr>
        <w:tab/>
        <w:t>A</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1180" w:dyaOrig="279" w14:anchorId="0A41F38A">
          <v:shape id="_x0000_i1152" type="#_x0000_t75" style="width:58.65pt;height:13.95pt" o:ole="">
            <v:imagedata r:id="rId261" o:title=""/>
          </v:shape>
          <o:OLEObject Type="Embed" ProgID="Equation.DSMT4" ShapeID="_x0000_i1152" DrawAspect="Content" ObjectID="_1821098844" r:id="rId262"/>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900" w:dyaOrig="279" w14:anchorId="1F28BE91">
          <v:shape id="_x0000_i1153" type="#_x0000_t75" style="width:45.3pt;height:13.95pt" o:ole="">
            <v:imagedata r:id="rId263" o:title=""/>
          </v:shape>
          <o:OLEObject Type="Embed" ProgID="Equation.DSMT4" ShapeID="_x0000_i1153" DrawAspect="Content" ObjectID="_1821098845" r:id="rId264"/>
        </w:object>
      </w:r>
      <w:r w:rsidRPr="00845420">
        <w:rPr>
          <w:rFonts w:ascii="Times New Roman" w:hAnsi="Times New Roman" w:cs="Times New Roman"/>
          <w:color w:val="000000"/>
          <w:sz w:val="24"/>
        </w:rPr>
        <w:t>.</w:t>
      </w:r>
      <w:r>
        <w:rPr>
          <w:rFonts w:ascii="Times New Roman" w:hAnsi="Times New Roman" w:cs="Times New Roman"/>
          <w:color w:val="000000"/>
          <w:sz w:val="24"/>
        </w:rPr>
        <w:tab/>
      </w:r>
      <w:r w:rsidRPr="00845420">
        <w:rPr>
          <w:rFonts w:ascii="Times New Roman" w:hAnsi="Times New Roman" w:cs="Times New Roman"/>
          <w:b/>
          <w:color w:val="0000FF"/>
          <w:sz w:val="24"/>
        </w:rPr>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1040" w:dyaOrig="279" w14:anchorId="79237473">
          <v:shape id="_x0000_i1154" type="#_x0000_t75" style="width:52.25pt;height:13.95pt" o:ole="">
            <v:imagedata r:id="rId265" o:title=""/>
          </v:shape>
          <o:OLEObject Type="Embed" ProgID="Equation.DSMT4" ShapeID="_x0000_i1154" DrawAspect="Content" ObjectID="_1821098846" r:id="rId266"/>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1060" w:dyaOrig="279" w14:anchorId="60374D52">
          <v:shape id="_x0000_i1155" type="#_x0000_t75" style="width:52.85pt;height:13.95pt" o:ole="">
            <v:imagedata r:id="rId267" o:title=""/>
          </v:shape>
          <o:OLEObject Type="Embed" ProgID="Equation.DSMT4" ShapeID="_x0000_i1155" DrawAspect="Content" ObjectID="_1821098847" r:id="rId268"/>
        </w:object>
      </w:r>
      <w:r w:rsidRPr="00845420">
        <w:rPr>
          <w:rFonts w:ascii="Times New Roman" w:hAnsi="Times New Roman" w:cs="Times New Roman"/>
          <w:color w:val="000000"/>
          <w:sz w:val="24"/>
        </w:rPr>
        <w:t>.</w:t>
      </w:r>
    </w:p>
    <w:p w14:paraId="69CB2909"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31F21C15"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Chọn A</w:t>
      </w:r>
    </w:p>
    <w:p w14:paraId="302C14FE" w14:textId="77777777" w:rsidR="00BB69E2" w:rsidRDefault="00BB69E2" w:rsidP="00BB69E2">
      <w:pPr>
        <w:spacing w:after="0" w:line="240" w:lineRule="auto"/>
        <w:ind w:left="25"/>
        <w:rPr>
          <w:rFonts w:ascii="Times New Roman" w:hAnsi="Times New Roman" w:cs="Times New Roman"/>
          <w:color w:val="000000"/>
          <w:sz w:val="24"/>
        </w:rPr>
      </w:pPr>
    </w:p>
    <w:p w14:paraId="262E1311"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3.</w:t>
      </w:r>
      <w:r w:rsidRPr="00845420">
        <w:rPr>
          <w:rFonts w:ascii="Times New Roman" w:hAnsi="Times New Roman" w:cs="Times New Roman"/>
          <w:color w:val="000000"/>
          <w:sz w:val="24"/>
        </w:rPr>
        <w:t xml:space="preserve"> Tìm nguyên hàm </w:t>
      </w:r>
      <w:r w:rsidRPr="00845420">
        <w:rPr>
          <w:rFonts w:ascii="Times New Roman" w:hAnsi="Times New Roman" w:cs="Times New Roman"/>
          <w:color w:val="000000"/>
          <w:position w:val="-16"/>
          <w:sz w:val="24"/>
        </w:rPr>
        <w:object w:dxaOrig="960" w:dyaOrig="440" w14:anchorId="449E3235">
          <v:shape id="_x0000_i1156" type="#_x0000_t75" style="width:48.2pt;height:22.05pt" o:ole="">
            <v:imagedata r:id="rId269" o:title=""/>
          </v:shape>
          <o:OLEObject Type="Embed" ProgID="Equation.DSMT4" ShapeID="_x0000_i1156" DrawAspect="Content" ObjectID="_1821098848" r:id="rId270"/>
        </w:object>
      </w:r>
      <w:r w:rsidRPr="00845420">
        <w:rPr>
          <w:rFonts w:ascii="Times New Roman" w:hAnsi="Times New Roman" w:cs="Times New Roman"/>
          <w:color w:val="000000"/>
          <w:sz w:val="24"/>
        </w:rPr>
        <w:t>.</w:t>
      </w:r>
    </w:p>
    <w:p w14:paraId="509E2EE5" w14:textId="77777777" w:rsidR="00BB69E2" w:rsidRPr="00845420"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FF0000"/>
          <w:sz w:val="24"/>
        </w:rPr>
        <w:tab/>
        <w:t>A</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1320" w:dyaOrig="620" w14:anchorId="03F8F8EB">
          <v:shape id="_x0000_i1157" type="#_x0000_t75" style="width:66.2pt;height:31.35pt" o:ole="">
            <v:imagedata r:id="rId271" o:title=""/>
          </v:shape>
          <o:OLEObject Type="Embed" ProgID="Equation.DSMT4" ShapeID="_x0000_i1157" DrawAspect="Content" ObjectID="_1821098849" r:id="rId272"/>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1579" w:dyaOrig="360" w14:anchorId="017204CD">
          <v:shape id="_x0000_i1158" type="#_x0000_t75" style="width:78.95pt;height:18pt" o:ole="">
            <v:imagedata r:id="rId273" o:title=""/>
          </v:shape>
          <o:OLEObject Type="Embed" ProgID="Equation.DSMT4" ShapeID="_x0000_i1158" DrawAspect="Content" ObjectID="_1821098850" r:id="rId274"/>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1219" w:dyaOrig="320" w14:anchorId="0E2ECD25">
          <v:shape id="_x0000_i1159" type="#_x0000_t75" style="width:60.95pt;height:16.25pt" o:ole="">
            <v:imagedata r:id="rId275" o:title=""/>
          </v:shape>
          <o:OLEObject Type="Embed" ProgID="Equation.DSMT4" ShapeID="_x0000_i1159" DrawAspect="Content" ObjectID="_1821098851" r:id="rId276"/>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980" w:dyaOrig="320" w14:anchorId="3480BF6A">
          <v:shape id="_x0000_i1160" type="#_x0000_t75" style="width:49.35pt;height:16.25pt" o:ole="">
            <v:imagedata r:id="rId277" o:title=""/>
          </v:shape>
          <o:OLEObject Type="Embed" ProgID="Equation.DSMT4" ShapeID="_x0000_i1160" DrawAspect="Content" ObjectID="_1821098852" r:id="rId278"/>
        </w:object>
      </w:r>
      <w:r w:rsidRPr="00845420">
        <w:rPr>
          <w:rFonts w:ascii="Times New Roman" w:hAnsi="Times New Roman" w:cs="Times New Roman"/>
          <w:color w:val="000000"/>
          <w:sz w:val="24"/>
        </w:rPr>
        <w:t>.</w:t>
      </w:r>
    </w:p>
    <w:p w14:paraId="5F79D81D"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6064B0F7"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Chọn A </w:t>
      </w:r>
    </w:p>
    <w:p w14:paraId="11E5EB2B"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24"/>
          <w:sz w:val="24"/>
        </w:rPr>
        <w:object w:dxaOrig="2439" w:dyaOrig="620" w14:anchorId="4A3C029D">
          <v:shape id="_x0000_i1161" type="#_x0000_t75" style="width:121.95pt;height:31.35pt" o:ole="">
            <v:imagedata r:id="rId279" o:title=""/>
          </v:shape>
          <o:OLEObject Type="Embed" ProgID="Equation.DSMT4" ShapeID="_x0000_i1161" DrawAspect="Content" ObjectID="_1821098853" r:id="rId280"/>
        </w:object>
      </w:r>
      <w:r w:rsidRPr="00845420">
        <w:rPr>
          <w:rFonts w:ascii="Times New Roman" w:hAnsi="Times New Roman" w:cs="Times New Roman"/>
          <w:color w:val="000000"/>
          <w:sz w:val="24"/>
        </w:rPr>
        <w:t xml:space="preserve">. </w:t>
      </w:r>
    </w:p>
    <w:p w14:paraId="3C7B98A1"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4.</w:t>
      </w:r>
      <w:r w:rsidRPr="00845420">
        <w:rPr>
          <w:rFonts w:ascii="Times New Roman" w:hAnsi="Times New Roman" w:cs="Times New Roman"/>
          <w:color w:val="000000"/>
          <w:sz w:val="24"/>
        </w:rPr>
        <w:t xml:space="preserve"> Biết </w:t>
      </w:r>
      <w:r w:rsidRPr="00845420">
        <w:rPr>
          <w:rFonts w:ascii="Times New Roman" w:hAnsi="Times New Roman" w:cs="Times New Roman"/>
          <w:color w:val="000000"/>
          <w:position w:val="-10"/>
          <w:sz w:val="24"/>
        </w:rPr>
        <w:object w:dxaOrig="540" w:dyaOrig="320" w14:anchorId="7B3D0C99">
          <v:shape id="_x0000_i1162" type="#_x0000_t75" style="width:27.3pt;height:16.25pt" o:ole="">
            <v:imagedata r:id="rId281" o:title=""/>
          </v:shape>
          <o:OLEObject Type="Embed" ProgID="Equation.DSMT4" ShapeID="_x0000_i1162" DrawAspect="Content" ObjectID="_1821098854" r:id="rId282"/>
        </w:object>
      </w:r>
      <w:r w:rsidRPr="00845420">
        <w:rPr>
          <w:rFonts w:ascii="Times New Roman" w:hAnsi="Times New Roman" w:cs="Times New Roman"/>
          <w:color w:val="000000"/>
          <w:sz w:val="24"/>
        </w:rPr>
        <w:t xml:space="preserve"> là một nguyên hàm của </w:t>
      </w:r>
      <w:r w:rsidRPr="00845420">
        <w:rPr>
          <w:rFonts w:ascii="Times New Roman" w:hAnsi="Times New Roman" w:cs="Times New Roman"/>
          <w:color w:val="000000"/>
          <w:position w:val="-10"/>
          <w:sz w:val="24"/>
        </w:rPr>
        <w:object w:dxaOrig="540" w:dyaOrig="320" w14:anchorId="70193DB8">
          <v:shape id="_x0000_i1163" type="#_x0000_t75" style="width:27.3pt;height:16.25pt" o:ole="">
            <v:imagedata r:id="rId283" o:title=""/>
          </v:shape>
          <o:OLEObject Type="Embed" ProgID="Equation.DSMT4" ShapeID="_x0000_i1163" DrawAspect="Content" ObjectID="_1821098855" r:id="rId284"/>
        </w:object>
      </w:r>
      <w:r w:rsidRPr="00845420">
        <w:rPr>
          <w:rFonts w:ascii="Times New Roman" w:hAnsi="Times New Roman" w:cs="Times New Roman"/>
          <w:color w:val="000000"/>
          <w:sz w:val="24"/>
        </w:rPr>
        <w:t xml:space="preserve"> thỏa mãn </w:t>
      </w:r>
      <w:r w:rsidRPr="00845420">
        <w:rPr>
          <w:rFonts w:ascii="Times New Roman" w:hAnsi="Times New Roman" w:cs="Times New Roman"/>
          <w:color w:val="000000"/>
          <w:position w:val="-10"/>
          <w:sz w:val="24"/>
        </w:rPr>
        <w:object w:dxaOrig="1880" w:dyaOrig="320" w14:anchorId="1361AAAA">
          <v:shape id="_x0000_i1164" type="#_x0000_t75" style="width:94.05pt;height:16.25pt" o:ole="">
            <v:imagedata r:id="rId285" o:title=""/>
          </v:shape>
          <o:OLEObject Type="Embed" ProgID="Equation.DSMT4" ShapeID="_x0000_i1164" DrawAspect="Content" ObjectID="_1821098856" r:id="rId286"/>
        </w:object>
      </w:r>
      <w:r w:rsidRPr="00845420">
        <w:rPr>
          <w:rFonts w:ascii="Times New Roman" w:hAnsi="Times New Roman" w:cs="Times New Roman"/>
          <w:color w:val="000000"/>
          <w:sz w:val="24"/>
        </w:rPr>
        <w:t xml:space="preserve">. Tính </w:t>
      </w:r>
      <w:r w:rsidRPr="00845420">
        <w:rPr>
          <w:rFonts w:ascii="Times New Roman" w:hAnsi="Times New Roman" w:cs="Times New Roman"/>
          <w:color w:val="000000"/>
          <w:position w:val="-32"/>
          <w:sz w:val="24"/>
        </w:rPr>
        <w:object w:dxaOrig="920" w:dyaOrig="760" w14:anchorId="24DD081D">
          <v:shape id="_x0000_i1165" type="#_x0000_t75" style="width:45.85pt;height:37.75pt" o:ole="">
            <v:imagedata r:id="rId287" o:title=""/>
          </v:shape>
          <o:OLEObject Type="Embed" ProgID="Equation.DSMT4" ShapeID="_x0000_i1165" DrawAspect="Content" ObjectID="_1821098857" r:id="rId288"/>
        </w:object>
      </w:r>
      <w:r w:rsidRPr="00845420">
        <w:rPr>
          <w:rFonts w:ascii="Times New Roman" w:hAnsi="Times New Roman" w:cs="Times New Roman"/>
          <w:color w:val="000000"/>
          <w:sz w:val="24"/>
        </w:rPr>
        <w:t>.</w:t>
      </w:r>
    </w:p>
    <w:p w14:paraId="6C9B2151" w14:textId="77777777" w:rsidR="00BB69E2" w:rsidRPr="00845420"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FF"/>
          <w:sz w:val="24"/>
        </w:rPr>
        <w:tab/>
        <w:t>A.</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279" w:dyaOrig="279" w14:anchorId="4E8CF788">
          <v:shape id="_x0000_i1166" type="#_x0000_t75" style="width:13.95pt;height:13.95pt" o:ole="">
            <v:imagedata r:id="rId289" o:title=""/>
          </v:shape>
          <o:OLEObject Type="Embed" ProgID="Equation.DSMT4" ShapeID="_x0000_i1166" DrawAspect="Content" ObjectID="_1821098858" r:id="rId290"/>
        </w:object>
      </w:r>
      <w:r w:rsidRPr="00845420">
        <w:rPr>
          <w:rFonts w:ascii="Times New Roman" w:hAnsi="Times New Roman" w:cs="Times New Roman"/>
          <w:color w:val="000000"/>
          <w:sz w:val="24"/>
        </w:rPr>
        <w:t xml:space="preserve">.    </w:t>
      </w:r>
      <w:r w:rsidRPr="00845420">
        <w:rPr>
          <w:rFonts w:ascii="Times New Roman" w:hAnsi="Times New Roman" w:cs="Times New Roman"/>
          <w:b/>
          <w:color w:val="FF0000"/>
          <w:sz w:val="24"/>
        </w:rPr>
        <w:tab/>
        <w:t>B</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320" w:dyaOrig="279" w14:anchorId="110102B0">
          <v:shape id="_x0000_i1167" type="#_x0000_t75" style="width:16.25pt;height:13.95pt" o:ole="">
            <v:imagedata r:id="rId291" o:title=""/>
          </v:shape>
          <o:OLEObject Type="Embed" ProgID="Equation.DSMT4" ShapeID="_x0000_i1167" DrawAspect="Content" ObjectID="_1821098859" r:id="rId292"/>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180" w:dyaOrig="279" w14:anchorId="6ED0CB17">
          <v:shape id="_x0000_i1168" type="#_x0000_t75" style="width:9.3pt;height:13.95pt" o:ole="">
            <v:imagedata r:id="rId293" o:title=""/>
          </v:shape>
          <o:OLEObject Type="Embed" ProgID="Equation.DSMT4" ShapeID="_x0000_i1168" DrawAspect="Content" ObjectID="_1821098860" r:id="rId294"/>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300" w:dyaOrig="279" w14:anchorId="5B0C1130">
          <v:shape id="_x0000_i1169" type="#_x0000_t75" style="width:15.1pt;height:13.95pt" o:ole="">
            <v:imagedata r:id="rId295" o:title=""/>
          </v:shape>
          <o:OLEObject Type="Embed" ProgID="Equation.DSMT4" ShapeID="_x0000_i1169" DrawAspect="Content" ObjectID="_1821098861" r:id="rId296"/>
        </w:object>
      </w:r>
      <w:r w:rsidRPr="00845420">
        <w:rPr>
          <w:rFonts w:ascii="Times New Roman" w:hAnsi="Times New Roman" w:cs="Times New Roman"/>
          <w:color w:val="000000"/>
          <w:sz w:val="24"/>
        </w:rPr>
        <w:t>.</w:t>
      </w:r>
    </w:p>
    <w:p w14:paraId="165A0F8C"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18132FB9"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Chọn B</w:t>
      </w:r>
    </w:p>
    <w:p w14:paraId="331A9916"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32"/>
          <w:sz w:val="24"/>
        </w:rPr>
        <w:object w:dxaOrig="3540" w:dyaOrig="760" w14:anchorId="78FC4490">
          <v:shape id="_x0000_i1170" type="#_x0000_t75" style="width:177.1pt;height:37.75pt" o:ole="">
            <v:imagedata r:id="rId297" o:title=""/>
          </v:shape>
          <o:OLEObject Type="Embed" ProgID="Equation.DSMT4" ShapeID="_x0000_i1170" DrawAspect="Content" ObjectID="_1821098862" r:id="rId298"/>
        </w:object>
      </w:r>
      <w:r w:rsidRPr="00845420">
        <w:rPr>
          <w:rFonts w:ascii="Times New Roman" w:hAnsi="Times New Roman" w:cs="Times New Roman"/>
          <w:color w:val="000000"/>
          <w:sz w:val="24"/>
        </w:rPr>
        <w:t xml:space="preserve">. </w:t>
      </w:r>
    </w:p>
    <w:p w14:paraId="1E6FA268"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5.</w:t>
      </w:r>
      <w:r w:rsidRPr="00845420">
        <w:rPr>
          <w:rFonts w:ascii="Times New Roman" w:hAnsi="Times New Roman" w:cs="Times New Roman"/>
          <w:color w:val="000000"/>
          <w:sz w:val="24"/>
        </w:rPr>
        <w:t xml:space="preserve"> Tính tích phân </w:t>
      </w:r>
      <w:r w:rsidRPr="00845420">
        <w:rPr>
          <w:rFonts w:ascii="Times New Roman" w:hAnsi="Times New Roman" w:cs="Times New Roman"/>
          <w:color w:val="000000"/>
          <w:position w:val="-30"/>
          <w:sz w:val="24"/>
        </w:rPr>
        <w:object w:dxaOrig="780" w:dyaOrig="740" w14:anchorId="00DF3842">
          <v:shape id="_x0000_i1171" type="#_x0000_t75" style="width:38.9pt;height:37.15pt" o:ole="">
            <v:imagedata r:id="rId299" o:title=""/>
          </v:shape>
          <o:OLEObject Type="Embed" ProgID="Equation.DSMT4" ShapeID="_x0000_i1171" DrawAspect="Content" ObjectID="_1821098863" r:id="rId300"/>
        </w:object>
      </w:r>
      <w:r w:rsidRPr="00845420">
        <w:rPr>
          <w:rFonts w:ascii="Times New Roman" w:hAnsi="Times New Roman" w:cs="Times New Roman"/>
          <w:color w:val="000000"/>
          <w:sz w:val="24"/>
        </w:rPr>
        <w:t>.</w:t>
      </w:r>
    </w:p>
    <w:p w14:paraId="3BB63936" w14:textId="77777777" w:rsidR="00BB69E2" w:rsidRPr="00845420"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FF0000"/>
          <w:sz w:val="24"/>
        </w:rPr>
        <w:tab/>
        <w:t>A</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740" w:dyaOrig="620" w14:anchorId="0E7DFDD8">
          <v:shape id="_x0000_i1172" type="#_x0000_t75" style="width:37.15pt;height:31.35pt" o:ole="">
            <v:imagedata r:id="rId301" o:title=""/>
          </v:shape>
          <o:OLEObject Type="Embed" ProgID="Equation.DSMT4" ShapeID="_x0000_i1172" DrawAspect="Content" ObjectID="_1821098864" r:id="rId302"/>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820" w:dyaOrig="620" w14:anchorId="127FEDFC">
          <v:shape id="_x0000_i1173" type="#_x0000_t75" style="width:40.65pt;height:31.35pt" o:ole="">
            <v:imagedata r:id="rId303" o:title=""/>
          </v:shape>
          <o:OLEObject Type="Embed" ProgID="Equation.DSMT4" ShapeID="_x0000_i1173" DrawAspect="Content" ObjectID="_1821098865" r:id="rId304"/>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740" w:dyaOrig="620" w14:anchorId="50D9A976">
          <v:shape id="_x0000_i1174" type="#_x0000_t75" style="width:37.15pt;height:31.35pt" o:ole="">
            <v:imagedata r:id="rId305" o:title=""/>
          </v:shape>
          <o:OLEObject Type="Embed" ProgID="Equation.DSMT4" ShapeID="_x0000_i1174" DrawAspect="Content" ObjectID="_1821098866" r:id="rId306"/>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560" w:dyaOrig="279" w14:anchorId="4946EBF2">
          <v:shape id="_x0000_i1175" type="#_x0000_t75" style="width:27.85pt;height:13.95pt" o:ole="">
            <v:imagedata r:id="rId307" o:title=""/>
          </v:shape>
          <o:OLEObject Type="Embed" ProgID="Equation.DSMT4" ShapeID="_x0000_i1175" DrawAspect="Content" ObjectID="_1821098867" r:id="rId308"/>
        </w:object>
      </w:r>
      <w:r w:rsidRPr="00845420">
        <w:rPr>
          <w:rFonts w:ascii="Times New Roman" w:hAnsi="Times New Roman" w:cs="Times New Roman"/>
          <w:color w:val="000000"/>
          <w:sz w:val="24"/>
        </w:rPr>
        <w:t>.</w:t>
      </w:r>
    </w:p>
    <w:p w14:paraId="58BDA6C1"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7EB327A8"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Chọn A </w:t>
      </w:r>
    </w:p>
    <w:p w14:paraId="3A05474D"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30"/>
          <w:sz w:val="24"/>
        </w:rPr>
        <w:object w:dxaOrig="3340" w:dyaOrig="740" w14:anchorId="40D67D6D">
          <v:shape id="_x0000_i1176" type="#_x0000_t75" style="width:166.65pt;height:37.15pt" o:ole="">
            <v:imagedata r:id="rId309" o:title=""/>
          </v:shape>
          <o:OLEObject Type="Embed" ProgID="Equation.DSMT4" ShapeID="_x0000_i1176" DrawAspect="Content" ObjectID="_1821098868" r:id="rId310"/>
        </w:object>
      </w:r>
      <w:r w:rsidRPr="00845420">
        <w:rPr>
          <w:rFonts w:ascii="Times New Roman" w:hAnsi="Times New Roman" w:cs="Times New Roman"/>
          <w:color w:val="000000"/>
          <w:position w:val="-24"/>
          <w:sz w:val="24"/>
        </w:rPr>
        <w:object w:dxaOrig="920" w:dyaOrig="620" w14:anchorId="7F96A89E">
          <v:shape id="_x0000_i1177" type="#_x0000_t75" style="width:45.85pt;height:31.35pt" o:ole="">
            <v:imagedata r:id="rId311" o:title=""/>
          </v:shape>
          <o:OLEObject Type="Embed" ProgID="Equation.DSMT4" ShapeID="_x0000_i1177" DrawAspect="Content" ObjectID="_1821098869" r:id="rId312"/>
        </w:object>
      </w:r>
      <w:r w:rsidRPr="00845420">
        <w:rPr>
          <w:rFonts w:ascii="Times New Roman" w:hAnsi="Times New Roman" w:cs="Times New Roman"/>
          <w:color w:val="000000"/>
          <w:sz w:val="24"/>
        </w:rPr>
        <w:t>.</w:t>
      </w:r>
    </w:p>
    <w:p w14:paraId="778D24C5"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6.</w:t>
      </w:r>
      <w:r w:rsidRPr="00845420">
        <w:rPr>
          <w:rFonts w:ascii="Times New Roman" w:hAnsi="Times New Roman" w:cs="Times New Roman"/>
          <w:color w:val="000000"/>
          <w:sz w:val="24"/>
        </w:rPr>
        <w:t xml:space="preserve"> Tính tích phân </w:t>
      </w:r>
      <w:r w:rsidRPr="00845420">
        <w:rPr>
          <w:rFonts w:ascii="Times New Roman" w:hAnsi="Times New Roman" w:cs="Times New Roman"/>
          <w:color w:val="000000"/>
          <w:position w:val="-48"/>
          <w:sz w:val="24"/>
        </w:rPr>
        <w:object w:dxaOrig="1380" w:dyaOrig="1080" w14:anchorId="51CFB66D">
          <v:shape id="_x0000_i1178" type="#_x0000_t75" style="width:69.1pt;height:54pt" o:ole="">
            <v:imagedata r:id="rId313" o:title=""/>
          </v:shape>
          <o:OLEObject Type="Embed" ProgID="Equation.DSMT4" ShapeID="_x0000_i1178" DrawAspect="Content" ObjectID="_1821098870" r:id="rId314"/>
        </w:object>
      </w:r>
      <w:r w:rsidRPr="00845420">
        <w:rPr>
          <w:rFonts w:ascii="Times New Roman" w:hAnsi="Times New Roman" w:cs="Times New Roman"/>
          <w:color w:val="000000"/>
          <w:sz w:val="24"/>
        </w:rPr>
        <w:t>.</w:t>
      </w:r>
    </w:p>
    <w:p w14:paraId="7CC88490" w14:textId="77777777" w:rsidR="00BB69E2" w:rsidRPr="00845420"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FF"/>
          <w:sz w:val="24"/>
        </w:rPr>
        <w:tab/>
        <w:t>A.</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940" w:dyaOrig="680" w14:anchorId="28964559">
          <v:shape id="_x0000_i1179" type="#_x0000_t75" style="width:47.05pt;height:34.25pt" o:ole="">
            <v:imagedata r:id="rId315" o:title=""/>
          </v:shape>
          <o:OLEObject Type="Embed" ProgID="Equation.DSMT4" ShapeID="_x0000_i1179" DrawAspect="Content" ObjectID="_1821098871" r:id="rId316"/>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639" w:dyaOrig="620" w14:anchorId="27EF2154">
          <v:shape id="_x0000_i1180" type="#_x0000_t75" style="width:31.95pt;height:31.35pt" o:ole="">
            <v:imagedata r:id="rId317" o:title=""/>
          </v:shape>
          <o:OLEObject Type="Embed" ProgID="Equation.DSMT4" ShapeID="_x0000_i1180" DrawAspect="Content" ObjectID="_1821098872" r:id="rId318"/>
        </w:object>
      </w:r>
      <w:r w:rsidRPr="00845420">
        <w:rPr>
          <w:rFonts w:ascii="Times New Roman" w:hAnsi="Times New Roman" w:cs="Times New Roman"/>
          <w:color w:val="000000"/>
          <w:sz w:val="24"/>
        </w:rPr>
        <w:t xml:space="preserve">.     </w:t>
      </w:r>
      <w:r w:rsidRPr="00845420">
        <w:rPr>
          <w:rFonts w:ascii="Times New Roman" w:hAnsi="Times New Roman" w:cs="Times New Roman"/>
          <w:b/>
          <w:color w:val="FF0000"/>
          <w:sz w:val="24"/>
        </w:rPr>
        <w:tab/>
        <w:t>C</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220" w:dyaOrig="620" w14:anchorId="1BDE5D9F">
          <v:shape id="_x0000_i1181" type="#_x0000_t75" style="width:11.05pt;height:31.35pt" o:ole="">
            <v:imagedata r:id="rId319" o:title=""/>
          </v:shape>
          <o:OLEObject Type="Embed" ProgID="Equation.DSMT4" ShapeID="_x0000_i1181" DrawAspect="Content" ObjectID="_1821098873" r:id="rId320"/>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320" w:dyaOrig="620" w14:anchorId="3CBA68E4">
          <v:shape id="_x0000_i1182" type="#_x0000_t75" style="width:16.25pt;height:31.35pt" o:ole="">
            <v:imagedata r:id="rId321" o:title=""/>
          </v:shape>
          <o:OLEObject Type="Embed" ProgID="Equation.DSMT4" ShapeID="_x0000_i1182" DrawAspect="Content" ObjectID="_1821098874" r:id="rId322"/>
        </w:object>
      </w:r>
      <w:r w:rsidRPr="00845420">
        <w:rPr>
          <w:rFonts w:ascii="Times New Roman" w:hAnsi="Times New Roman" w:cs="Times New Roman"/>
          <w:color w:val="000000"/>
          <w:sz w:val="24"/>
        </w:rPr>
        <w:t>.</w:t>
      </w:r>
    </w:p>
    <w:p w14:paraId="339270D7"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13FFAA92"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Chọn C</w:t>
      </w:r>
    </w:p>
    <w:p w14:paraId="523F5AEF" w14:textId="77777777" w:rsidR="00BB69E2" w:rsidRDefault="00BB69E2" w:rsidP="00BB69E2">
      <w:pPr>
        <w:spacing w:after="0" w:line="240" w:lineRule="auto"/>
        <w:ind w:left="25"/>
        <w:jc w:val="center"/>
        <w:rPr>
          <w:rFonts w:ascii="Times New Roman" w:hAnsi="Times New Roman" w:cs="Times New Roman"/>
          <w:color w:val="000000"/>
          <w:sz w:val="24"/>
        </w:rPr>
      </w:pPr>
      <w:r w:rsidRPr="00845420">
        <w:rPr>
          <w:rFonts w:ascii="Times New Roman" w:hAnsi="Times New Roman" w:cs="Times New Roman"/>
          <w:color w:val="000000"/>
          <w:position w:val="-48"/>
          <w:sz w:val="24"/>
        </w:rPr>
        <w:object w:dxaOrig="2680" w:dyaOrig="1080" w14:anchorId="5656BB48">
          <v:shape id="_x0000_i1183" type="#_x0000_t75" style="width:134.15pt;height:54pt" o:ole="">
            <v:imagedata r:id="rId323" o:title=""/>
          </v:shape>
          <o:OLEObject Type="Embed" ProgID="Equation.DSMT4" ShapeID="_x0000_i1183" DrawAspect="Content" ObjectID="_1821098875" r:id="rId324"/>
        </w:object>
      </w:r>
      <w:r w:rsidRPr="00845420">
        <w:rPr>
          <w:rFonts w:ascii="Times New Roman" w:hAnsi="Times New Roman" w:cs="Times New Roman"/>
          <w:color w:val="000000"/>
          <w:position w:val="-28"/>
          <w:sz w:val="24"/>
        </w:rPr>
        <w:object w:dxaOrig="2560" w:dyaOrig="680" w14:anchorId="585BABCC">
          <v:shape id="_x0000_i1184" type="#_x0000_t75" style="width:127.75pt;height:34.25pt" o:ole="">
            <v:imagedata r:id="rId325" o:title=""/>
          </v:shape>
          <o:OLEObject Type="Embed" ProgID="Equation.DSMT4" ShapeID="_x0000_i1184" DrawAspect="Content" ObjectID="_1821098876" r:id="rId326"/>
        </w:object>
      </w:r>
      <w:r w:rsidRPr="00845420">
        <w:rPr>
          <w:rFonts w:ascii="Times New Roman" w:hAnsi="Times New Roman" w:cs="Times New Roman"/>
          <w:color w:val="000000"/>
          <w:sz w:val="24"/>
        </w:rPr>
        <w:t xml:space="preserve">. </w:t>
      </w:r>
    </w:p>
    <w:p w14:paraId="63906FFE" w14:textId="77777777" w:rsidR="00BB69E2" w:rsidRPr="00845420" w:rsidRDefault="00BB69E2" w:rsidP="00BB69E2">
      <w:pPr>
        <w:spacing w:after="0" w:line="240" w:lineRule="auto"/>
        <w:ind w:left="25"/>
        <w:rPr>
          <w:rFonts w:ascii="Times New Roman" w:hAnsi="Times New Roman" w:cs="Times New Roman"/>
          <w:color w:val="000000"/>
          <w:sz w:val="24"/>
        </w:rPr>
      </w:pPr>
    </w:p>
    <w:p w14:paraId="37255610"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lastRenderedPageBreak/>
        <w:t>Câu 7.</w:t>
      </w:r>
      <w:r w:rsidRPr="00845420">
        <w:rPr>
          <w:rFonts w:ascii="Times New Roman" w:hAnsi="Times New Roman" w:cs="Times New Roman"/>
          <w:color w:val="000000"/>
          <w:sz w:val="24"/>
        </w:rPr>
        <w:t xml:space="preserve"> Gọi </w:t>
      </w:r>
      <w:r w:rsidRPr="00845420">
        <w:rPr>
          <w:rFonts w:ascii="Times New Roman" w:hAnsi="Times New Roman" w:cs="Times New Roman"/>
          <w:color w:val="000000"/>
          <w:position w:val="-6"/>
          <w:sz w:val="24"/>
        </w:rPr>
        <w:object w:dxaOrig="220" w:dyaOrig="279" w14:anchorId="4FDA8780">
          <v:shape id="_x0000_i1185" type="#_x0000_t75" style="width:11.05pt;height:13.95pt" o:ole="">
            <v:imagedata r:id="rId327" o:title=""/>
          </v:shape>
          <o:OLEObject Type="Embed" ProgID="Equation.DSMT4" ShapeID="_x0000_i1185" DrawAspect="Content" ObjectID="_1821098877" r:id="rId328"/>
        </w:object>
      </w:r>
      <w:r w:rsidRPr="00845420">
        <w:rPr>
          <w:rFonts w:ascii="Times New Roman" w:hAnsi="Times New Roman" w:cs="Times New Roman"/>
          <w:color w:val="000000"/>
          <w:sz w:val="24"/>
        </w:rPr>
        <w:t xml:space="preserve"> là diện tích của hình phẳng giới hạn bởi các đường </w:t>
      </w:r>
      <w:r w:rsidRPr="00845420">
        <w:rPr>
          <w:rFonts w:ascii="Times New Roman" w:hAnsi="Times New Roman" w:cs="Times New Roman"/>
          <w:color w:val="000000"/>
          <w:position w:val="-10"/>
          <w:sz w:val="24"/>
        </w:rPr>
        <w:object w:dxaOrig="2940" w:dyaOrig="320" w14:anchorId="0D8D23E7">
          <v:shape id="_x0000_i1186" type="#_x0000_t75" style="width:146.9pt;height:16.25pt" o:ole="">
            <v:imagedata r:id="rId329" o:title=""/>
          </v:shape>
          <o:OLEObject Type="Embed" ProgID="Equation.DSMT4" ShapeID="_x0000_i1186" DrawAspect="Content" ObjectID="_1821098878" r:id="rId330"/>
        </w:object>
      </w:r>
      <w:r w:rsidRPr="00845420">
        <w:rPr>
          <w:rFonts w:ascii="Times New Roman" w:hAnsi="Times New Roman" w:cs="Times New Roman"/>
          <w:color w:val="000000"/>
          <w:sz w:val="24"/>
        </w:rPr>
        <w:t>. Khẳng định nào sau đây đúng?</w:t>
      </w:r>
    </w:p>
    <w:p w14:paraId="2E638825" w14:textId="77777777" w:rsidR="00BB69E2"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FF"/>
          <w:sz w:val="24"/>
        </w:rPr>
        <w:tab/>
        <w:t>A.</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2500" w:dyaOrig="760" w14:anchorId="7AA705B1">
          <v:shape id="_x0000_i1187" type="#_x0000_t75" style="width:124.85pt;height:37.75pt" o:ole="">
            <v:imagedata r:id="rId331" o:title=""/>
          </v:shape>
          <o:OLEObject Type="Embed" ProgID="Equation.DSMT4" ShapeID="_x0000_i1187" DrawAspect="Content" ObjectID="_1821098879" r:id="rId332"/>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2100" w:dyaOrig="760" w14:anchorId="74926104">
          <v:shape id="_x0000_i1188" type="#_x0000_t75" style="width:105.1pt;height:37.75pt" o:ole="">
            <v:imagedata r:id="rId333" o:title=""/>
          </v:shape>
          <o:OLEObject Type="Embed" ProgID="Equation.DSMT4" ShapeID="_x0000_i1188" DrawAspect="Content" ObjectID="_1821098880" r:id="rId334"/>
        </w:object>
      </w:r>
      <w:r w:rsidRPr="00845420">
        <w:rPr>
          <w:rFonts w:ascii="Times New Roman" w:hAnsi="Times New Roman" w:cs="Times New Roman"/>
          <w:color w:val="000000"/>
          <w:sz w:val="24"/>
        </w:rPr>
        <w:t>.</w:t>
      </w:r>
    </w:p>
    <w:p w14:paraId="3B6AAF3C" w14:textId="77777777" w:rsidR="00BB69E2"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  </w:t>
      </w:r>
      <w:r w:rsidRPr="00845420">
        <w:rPr>
          <w:rFonts w:ascii="Times New Roman" w:hAnsi="Times New Roman" w:cs="Times New Roman"/>
          <w:b/>
          <w:color w:val="FF0000"/>
          <w:sz w:val="24"/>
        </w:rPr>
        <w:tab/>
        <w:t>C</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2040" w:dyaOrig="760" w14:anchorId="2EA0D143">
          <v:shape id="_x0000_i1189" type="#_x0000_t75" style="width:102.2pt;height:37.75pt" o:ole="">
            <v:imagedata r:id="rId335" o:title=""/>
          </v:shape>
          <o:OLEObject Type="Embed" ProgID="Equation.DSMT4" ShapeID="_x0000_i1189" DrawAspect="Content" ObjectID="_1821098881" r:id="rId336"/>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2260" w:dyaOrig="760" w14:anchorId="6A88C616">
          <v:shape id="_x0000_i1190" type="#_x0000_t75" style="width:112.65pt;height:37.75pt" o:ole="">
            <v:imagedata r:id="rId337" o:title=""/>
          </v:shape>
          <o:OLEObject Type="Embed" ProgID="Equation.DSMT4" ShapeID="_x0000_i1190" DrawAspect="Content" ObjectID="_1821098882" r:id="rId338"/>
        </w:object>
      </w:r>
      <w:r w:rsidRPr="00845420">
        <w:rPr>
          <w:rFonts w:ascii="Times New Roman" w:hAnsi="Times New Roman" w:cs="Times New Roman"/>
          <w:color w:val="000000"/>
          <w:sz w:val="24"/>
        </w:rPr>
        <w:t>.</w:t>
      </w:r>
    </w:p>
    <w:p w14:paraId="06D168B1"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2AAA0440"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Chọn C </w:t>
      </w:r>
    </w:p>
    <w:p w14:paraId="5771DCB2"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32"/>
          <w:sz w:val="24"/>
        </w:rPr>
        <w:object w:dxaOrig="3860" w:dyaOrig="760" w14:anchorId="1C243687">
          <v:shape id="_x0000_i1191" type="#_x0000_t75" style="width:193.35pt;height:37.75pt" o:ole="">
            <v:imagedata r:id="rId339" o:title=""/>
          </v:shape>
          <o:OLEObject Type="Embed" ProgID="Equation.DSMT4" ShapeID="_x0000_i1191" DrawAspect="Content" ObjectID="_1821098883" r:id="rId340"/>
        </w:object>
      </w:r>
      <w:r w:rsidRPr="00845420">
        <w:rPr>
          <w:rFonts w:ascii="Times New Roman" w:hAnsi="Times New Roman" w:cs="Times New Roman"/>
          <w:color w:val="000000"/>
          <w:sz w:val="24"/>
        </w:rPr>
        <w:t xml:space="preserve">. </w:t>
      </w:r>
    </w:p>
    <w:p w14:paraId="462C8383" w14:textId="77777777" w:rsidR="00BB69E2" w:rsidRPr="00845420" w:rsidRDefault="00BB69E2" w:rsidP="00BB69E2">
      <w:pPr>
        <w:spacing w:after="0" w:line="240" w:lineRule="auto"/>
        <w:ind w:left="25"/>
        <w:rPr>
          <w:rFonts w:ascii="Times New Roman" w:hAnsi="Times New Roman" w:cs="Times New Roman"/>
          <w:color w:val="000000"/>
          <w:sz w:val="24"/>
        </w:rPr>
      </w:pPr>
    </w:p>
    <w:p w14:paraId="34BE132E"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8.</w:t>
      </w:r>
      <w:r w:rsidRPr="00845420">
        <w:rPr>
          <w:rFonts w:ascii="Times New Roman" w:hAnsi="Times New Roman" w:cs="Times New Roman"/>
          <w:color w:val="000000"/>
          <w:sz w:val="24"/>
        </w:rPr>
        <w:t xml:space="preserve"> Cho hàm số </w:t>
      </w:r>
      <w:r w:rsidRPr="00845420">
        <w:rPr>
          <w:rFonts w:ascii="Times New Roman" w:hAnsi="Times New Roman" w:cs="Times New Roman"/>
          <w:color w:val="000000"/>
          <w:position w:val="-10"/>
          <w:sz w:val="24"/>
        </w:rPr>
        <w:object w:dxaOrig="920" w:dyaOrig="320" w14:anchorId="344C882D">
          <v:shape id="_x0000_i1192" type="#_x0000_t75" style="width:45.85pt;height:16.25pt" o:ole="">
            <v:imagedata r:id="rId341" o:title=""/>
          </v:shape>
          <o:OLEObject Type="Embed" ProgID="Equation.DSMT4" ShapeID="_x0000_i1192" DrawAspect="Content" ObjectID="_1821098884" r:id="rId342"/>
        </w:object>
      </w:r>
      <w:r w:rsidRPr="00845420">
        <w:rPr>
          <w:rFonts w:ascii="Times New Roman" w:hAnsi="Times New Roman" w:cs="Times New Roman"/>
          <w:color w:val="000000"/>
          <w:sz w:val="24"/>
        </w:rPr>
        <w:t xml:space="preserve"> có đồ thị như hình vẽ. Gọi </w:t>
      </w:r>
      <w:r w:rsidRPr="00845420">
        <w:rPr>
          <w:rFonts w:ascii="Times New Roman" w:hAnsi="Times New Roman" w:cs="Times New Roman"/>
          <w:color w:val="000000"/>
          <w:position w:val="-6"/>
          <w:sz w:val="24"/>
        </w:rPr>
        <w:object w:dxaOrig="220" w:dyaOrig="279" w14:anchorId="7710E37C">
          <v:shape id="_x0000_i1193" type="#_x0000_t75" style="width:11.05pt;height:13.95pt" o:ole="">
            <v:imagedata r:id="rId343" o:title=""/>
          </v:shape>
          <o:OLEObject Type="Embed" ProgID="Equation.DSMT4" ShapeID="_x0000_i1193" DrawAspect="Content" ObjectID="_1821098885" r:id="rId344"/>
        </w:object>
      </w:r>
      <w:r w:rsidRPr="00845420">
        <w:rPr>
          <w:rFonts w:ascii="Times New Roman" w:hAnsi="Times New Roman" w:cs="Times New Roman"/>
          <w:color w:val="000000"/>
          <w:sz w:val="24"/>
        </w:rPr>
        <w:t xml:space="preserve"> là diện tích hình phẳng giới hạn bởi đồ thị hàm số </w:t>
      </w:r>
      <w:r w:rsidRPr="00845420">
        <w:rPr>
          <w:rFonts w:ascii="Times New Roman" w:hAnsi="Times New Roman" w:cs="Times New Roman"/>
          <w:color w:val="000000"/>
          <w:position w:val="-10"/>
          <w:sz w:val="24"/>
        </w:rPr>
        <w:object w:dxaOrig="920" w:dyaOrig="320" w14:anchorId="5DF414A4">
          <v:shape id="_x0000_i1194" type="#_x0000_t75" style="width:45.85pt;height:16.25pt" o:ole="">
            <v:imagedata r:id="rId345" o:title=""/>
          </v:shape>
          <o:OLEObject Type="Embed" ProgID="Equation.DSMT4" ShapeID="_x0000_i1194" DrawAspect="Content" ObjectID="_1821098886" r:id="rId346"/>
        </w:object>
      </w:r>
      <w:r w:rsidRPr="00845420">
        <w:rPr>
          <w:rFonts w:ascii="Times New Roman" w:hAnsi="Times New Roman" w:cs="Times New Roman"/>
          <w:color w:val="000000"/>
          <w:sz w:val="24"/>
        </w:rPr>
        <w:t xml:space="preserve"> và trục hoành (phần gạch chéo trong hình). Khẳng định nào sau đây đúng.</w:t>
      </w:r>
    </w:p>
    <w:p w14:paraId="7AF29656" w14:textId="77777777" w:rsidR="00BB69E2" w:rsidRDefault="00BB69E2" w:rsidP="00BB69E2">
      <w:pPr>
        <w:spacing w:after="0" w:line="240" w:lineRule="auto"/>
        <w:ind w:left="25"/>
        <w:jc w:val="center"/>
        <w:rPr>
          <w:rFonts w:ascii="Times New Roman" w:hAnsi="Times New Roman" w:cs="Times New Roman"/>
          <w:color w:val="000000"/>
          <w:sz w:val="24"/>
        </w:rPr>
      </w:pPr>
      <w:r w:rsidRPr="00845420">
        <w:rPr>
          <w:rFonts w:ascii="Times New Roman" w:hAnsi="Times New Roman" w:cs="Times New Roman"/>
          <w:noProof/>
          <w:color w:val="000000"/>
          <w:sz w:val="24"/>
        </w:rPr>
        <w:drawing>
          <wp:inline distT="0" distB="0" distL="0" distR="0" wp14:anchorId="2CC60889" wp14:editId="44424556">
            <wp:extent cx="2743200" cy="1828800"/>
            <wp:effectExtent l="0" t="0" r="0" b="0"/>
            <wp:docPr id="84319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0-36.PNG"/>
                    <pic:cNvPicPr/>
                  </pic:nvPicPr>
                  <pic:blipFill>
                    <a:blip r:embed="rId90"/>
                    <a:stretch>
                      <a:fillRect/>
                    </a:stretch>
                  </pic:blipFill>
                  <pic:spPr>
                    <a:xfrm>
                      <a:off x="0" y="0"/>
                      <a:ext cx="2743200" cy="1828800"/>
                    </a:xfrm>
                    <a:prstGeom prst="rect">
                      <a:avLst/>
                    </a:prstGeom>
                  </pic:spPr>
                </pic:pic>
              </a:graphicData>
            </a:graphic>
          </wp:inline>
        </w:drawing>
      </w:r>
    </w:p>
    <w:p w14:paraId="477E5E26" w14:textId="77777777" w:rsidR="00BB69E2" w:rsidRPr="00845420" w:rsidRDefault="00BB69E2" w:rsidP="00BB69E2">
      <w:pPr>
        <w:spacing w:after="0" w:line="240" w:lineRule="auto"/>
        <w:ind w:left="25"/>
        <w:rPr>
          <w:rFonts w:ascii="Times New Roman" w:hAnsi="Times New Roman" w:cs="Times New Roman"/>
          <w:color w:val="000000"/>
          <w:sz w:val="24"/>
        </w:rPr>
      </w:pPr>
    </w:p>
    <w:p w14:paraId="55EEA9DA" w14:textId="77777777" w:rsidR="00BB69E2"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FF"/>
          <w:sz w:val="24"/>
        </w:rPr>
        <w:tab/>
        <w:t>A.</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2520" w:dyaOrig="760" w14:anchorId="77C8B682">
          <v:shape id="_x0000_i1195" type="#_x0000_t75" style="width:126pt;height:37.75pt" o:ole="">
            <v:imagedata r:id="rId347" o:title=""/>
          </v:shape>
          <o:OLEObject Type="Embed" ProgID="Equation.DSMT4" ShapeID="_x0000_i1195" DrawAspect="Content" ObjectID="_1821098887" r:id="rId348"/>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0"/>
          <w:sz w:val="24"/>
        </w:rPr>
        <w:object w:dxaOrig="1340" w:dyaOrig="740" w14:anchorId="6A0E9EBF">
          <v:shape id="_x0000_i1196" type="#_x0000_t75" style="width:67.35pt;height:37.15pt" o:ole="">
            <v:imagedata r:id="rId349" o:title=""/>
          </v:shape>
          <o:OLEObject Type="Embed" ProgID="Equation.DSMT4" ShapeID="_x0000_i1196" DrawAspect="Content" ObjectID="_1821098888" r:id="rId350"/>
        </w:object>
      </w:r>
      <w:r w:rsidRPr="00845420">
        <w:rPr>
          <w:rFonts w:ascii="Times New Roman" w:hAnsi="Times New Roman" w:cs="Times New Roman"/>
          <w:color w:val="000000"/>
          <w:sz w:val="24"/>
        </w:rPr>
        <w:t>.</w:t>
      </w:r>
    </w:p>
    <w:p w14:paraId="3FF6E610" w14:textId="77777777" w:rsidR="00BB69E2" w:rsidRPr="00845420"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FF0000"/>
          <w:sz w:val="24"/>
        </w:rPr>
        <w:tab/>
        <w:t>C</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2380" w:dyaOrig="760" w14:anchorId="4DECF99A">
          <v:shape id="_x0000_i1197" type="#_x0000_t75" style="width:119.05pt;height:37.75pt" o:ole="">
            <v:imagedata r:id="rId351" o:title=""/>
          </v:shape>
          <o:OLEObject Type="Embed" ProgID="Equation.DSMT4" ShapeID="_x0000_i1197" DrawAspect="Content" ObjectID="_1821098889" r:id="rId352"/>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2380" w:dyaOrig="760" w14:anchorId="17305839">
          <v:shape id="_x0000_i1198" type="#_x0000_t75" style="width:119.05pt;height:37.75pt" o:ole="">
            <v:imagedata r:id="rId353" o:title=""/>
          </v:shape>
          <o:OLEObject Type="Embed" ProgID="Equation.DSMT4" ShapeID="_x0000_i1198" DrawAspect="Content" ObjectID="_1821098890" r:id="rId354"/>
        </w:object>
      </w:r>
      <w:r w:rsidRPr="00845420">
        <w:rPr>
          <w:rFonts w:ascii="Times New Roman" w:hAnsi="Times New Roman" w:cs="Times New Roman"/>
          <w:color w:val="000000"/>
          <w:sz w:val="24"/>
        </w:rPr>
        <w:t>.</w:t>
      </w:r>
    </w:p>
    <w:p w14:paraId="7DE4D3CB"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4E9E06BC"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Chọn C</w:t>
      </w:r>
    </w:p>
    <w:p w14:paraId="1F753B08"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Diện tích hình phẳng xác định bởi: </w:t>
      </w:r>
      <w:r w:rsidRPr="00845420">
        <w:rPr>
          <w:rFonts w:ascii="Times New Roman" w:hAnsi="Times New Roman" w:cs="Times New Roman"/>
          <w:color w:val="000000"/>
          <w:position w:val="-32"/>
          <w:sz w:val="24"/>
        </w:rPr>
        <w:object w:dxaOrig="2380" w:dyaOrig="760" w14:anchorId="34B53CED">
          <v:shape id="_x0000_i1199" type="#_x0000_t75" style="width:119.05pt;height:37.75pt" o:ole="">
            <v:imagedata r:id="rId355" o:title=""/>
          </v:shape>
          <o:OLEObject Type="Embed" ProgID="Equation.DSMT4" ShapeID="_x0000_i1199" DrawAspect="Content" ObjectID="_1821098891" r:id="rId356"/>
        </w:object>
      </w:r>
      <w:r w:rsidRPr="00845420">
        <w:rPr>
          <w:rFonts w:ascii="Times New Roman" w:hAnsi="Times New Roman" w:cs="Times New Roman"/>
          <w:color w:val="000000"/>
          <w:sz w:val="24"/>
        </w:rPr>
        <w:t>.</w:t>
      </w:r>
    </w:p>
    <w:p w14:paraId="6F66687C"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9.</w:t>
      </w:r>
      <w:r w:rsidRPr="00845420">
        <w:rPr>
          <w:rFonts w:ascii="Times New Roman" w:hAnsi="Times New Roman" w:cs="Times New Roman"/>
          <w:color w:val="000000"/>
          <w:sz w:val="24"/>
        </w:rPr>
        <w:t xml:space="preserve"> Cho hình phẳng giới hạn bởi đồ thị hàm số </w:t>
      </w:r>
      <w:r w:rsidRPr="00845420">
        <w:rPr>
          <w:rFonts w:ascii="Times New Roman" w:hAnsi="Times New Roman" w:cs="Times New Roman"/>
          <w:color w:val="000000"/>
          <w:position w:val="-10"/>
          <w:sz w:val="24"/>
        </w:rPr>
        <w:object w:dxaOrig="1180" w:dyaOrig="380" w14:anchorId="27EF2F1C">
          <v:shape id="_x0000_i1200" type="#_x0000_t75" style="width:58.65pt;height:19.15pt" o:ole="">
            <v:imagedata r:id="rId357" o:title=""/>
          </v:shape>
          <o:OLEObject Type="Embed" ProgID="Equation.DSMT4" ShapeID="_x0000_i1200" DrawAspect="Content" ObjectID="_1821098892" r:id="rId358"/>
        </w:object>
      </w:r>
      <w:r w:rsidRPr="00845420">
        <w:rPr>
          <w:rFonts w:ascii="Times New Roman" w:hAnsi="Times New Roman" w:cs="Times New Roman"/>
          <w:color w:val="000000"/>
          <w:sz w:val="24"/>
        </w:rPr>
        <w:t xml:space="preserve">, trục hoành và các đường thẳng </w:t>
      </w:r>
      <w:r w:rsidRPr="00845420">
        <w:rPr>
          <w:rFonts w:ascii="Times New Roman" w:hAnsi="Times New Roman" w:cs="Times New Roman"/>
          <w:color w:val="000000"/>
          <w:position w:val="-10"/>
          <w:sz w:val="24"/>
        </w:rPr>
        <w:object w:dxaOrig="1120" w:dyaOrig="320" w14:anchorId="1DEF04F0">
          <v:shape id="_x0000_i1201" type="#_x0000_t75" style="width:55.75pt;height:16.25pt" o:ole="">
            <v:imagedata r:id="rId359" o:title=""/>
          </v:shape>
          <o:OLEObject Type="Embed" ProgID="Equation.DSMT4" ShapeID="_x0000_i1201" DrawAspect="Content" ObjectID="_1821098893" r:id="rId360"/>
        </w:object>
      </w:r>
      <w:r w:rsidRPr="00845420">
        <w:rPr>
          <w:rFonts w:ascii="Times New Roman" w:hAnsi="Times New Roman" w:cs="Times New Roman"/>
          <w:color w:val="000000"/>
          <w:sz w:val="24"/>
        </w:rPr>
        <w:t xml:space="preserve">. Tính thể tích khối tròn xoay tạo thành khi cho hình phẳng đó quay quanh trục </w:t>
      </w:r>
      <w:r w:rsidRPr="00845420">
        <w:rPr>
          <w:rFonts w:ascii="Times New Roman" w:hAnsi="Times New Roman" w:cs="Times New Roman"/>
          <w:color w:val="000000"/>
          <w:position w:val="-6"/>
          <w:sz w:val="24"/>
        </w:rPr>
        <w:object w:dxaOrig="380" w:dyaOrig="279" w14:anchorId="759D34C4">
          <v:shape id="_x0000_i1202" type="#_x0000_t75" style="width:19.15pt;height:13.95pt" o:ole="">
            <v:imagedata r:id="rId361" o:title=""/>
          </v:shape>
          <o:OLEObject Type="Embed" ProgID="Equation.DSMT4" ShapeID="_x0000_i1202" DrawAspect="Content" ObjectID="_1821098894" r:id="rId362"/>
        </w:object>
      </w:r>
    </w:p>
    <w:p w14:paraId="46C3614C" w14:textId="77777777" w:rsidR="00BB69E2" w:rsidRPr="00845420"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FF0000"/>
          <w:sz w:val="24"/>
        </w:rPr>
        <w:tab/>
        <w:t>A</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620" w:dyaOrig="620" w14:anchorId="2AFE2B48">
          <v:shape id="_x0000_i1203" type="#_x0000_t75" style="width:31.35pt;height:31.35pt" o:ole="">
            <v:imagedata r:id="rId363" o:title=""/>
          </v:shape>
          <o:OLEObject Type="Embed" ProgID="Equation.DSMT4" ShapeID="_x0000_i1203" DrawAspect="Content" ObjectID="_1821098895" r:id="rId364"/>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440" w:dyaOrig="620" w14:anchorId="73CF282B">
          <v:shape id="_x0000_i1204" type="#_x0000_t75" style="width:22.05pt;height:31.35pt" o:ole="">
            <v:imagedata r:id="rId365" o:title=""/>
          </v:shape>
          <o:OLEObject Type="Embed" ProgID="Equation.DSMT4" ShapeID="_x0000_i1204" DrawAspect="Content" ObjectID="_1821098896" r:id="rId366"/>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24"/>
          <w:sz w:val="24"/>
        </w:rPr>
        <w:object w:dxaOrig="639" w:dyaOrig="620" w14:anchorId="6D44F09B">
          <v:shape id="_x0000_i1205" type="#_x0000_t75" style="width:31.95pt;height:31.35pt" o:ole="">
            <v:imagedata r:id="rId367" o:title=""/>
          </v:shape>
          <o:OLEObject Type="Embed" ProgID="Equation.DSMT4" ShapeID="_x0000_i1205" DrawAspect="Content" ObjectID="_1821098897" r:id="rId368"/>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6"/>
          <w:sz w:val="24"/>
        </w:rPr>
        <w:object w:dxaOrig="460" w:dyaOrig="279" w14:anchorId="08CF553C">
          <v:shape id="_x0000_i1206" type="#_x0000_t75" style="width:22.65pt;height:13.95pt" o:ole="">
            <v:imagedata r:id="rId369" o:title=""/>
          </v:shape>
          <o:OLEObject Type="Embed" ProgID="Equation.DSMT4" ShapeID="_x0000_i1206" DrawAspect="Content" ObjectID="_1821098898" r:id="rId370"/>
        </w:object>
      </w:r>
      <w:r w:rsidRPr="00845420">
        <w:rPr>
          <w:rFonts w:ascii="Times New Roman" w:hAnsi="Times New Roman" w:cs="Times New Roman"/>
          <w:color w:val="000000"/>
          <w:sz w:val="24"/>
        </w:rPr>
        <w:t>.</w:t>
      </w:r>
    </w:p>
    <w:p w14:paraId="50786B03"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36AE3A17"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Chọn A</w:t>
      </w:r>
    </w:p>
    <w:p w14:paraId="54F762B0"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Thể tích khối tròn xoay xác định bởi: </w:t>
      </w:r>
      <w:r w:rsidRPr="00845420">
        <w:rPr>
          <w:rFonts w:ascii="Times New Roman" w:hAnsi="Times New Roman" w:cs="Times New Roman"/>
          <w:color w:val="000000"/>
          <w:position w:val="-30"/>
          <w:sz w:val="24"/>
        </w:rPr>
        <w:object w:dxaOrig="1820" w:dyaOrig="740" w14:anchorId="15059A11">
          <v:shape id="_x0000_i1207" type="#_x0000_t75" style="width:91.15pt;height:37.15pt" o:ole="">
            <v:imagedata r:id="rId371" o:title=""/>
          </v:shape>
          <o:OLEObject Type="Embed" ProgID="Equation.DSMT4" ShapeID="_x0000_i1207" DrawAspect="Content" ObjectID="_1821098899" r:id="rId372"/>
        </w:object>
      </w:r>
      <w:r w:rsidRPr="00845420">
        <w:rPr>
          <w:rFonts w:ascii="Times New Roman" w:hAnsi="Times New Roman" w:cs="Times New Roman"/>
          <w:color w:val="000000"/>
          <w:position w:val="-24"/>
          <w:sz w:val="24"/>
        </w:rPr>
        <w:object w:dxaOrig="620" w:dyaOrig="620" w14:anchorId="12F44BA8">
          <v:shape id="_x0000_i1208" type="#_x0000_t75" style="width:31.35pt;height:31.35pt" o:ole="">
            <v:imagedata r:id="rId373" o:title=""/>
          </v:shape>
          <o:OLEObject Type="Embed" ProgID="Equation.DSMT4" ShapeID="_x0000_i1208" DrawAspect="Content" ObjectID="_1821098900" r:id="rId374"/>
        </w:object>
      </w:r>
      <w:r w:rsidRPr="00845420">
        <w:rPr>
          <w:rFonts w:ascii="Times New Roman" w:hAnsi="Times New Roman" w:cs="Times New Roman"/>
          <w:color w:val="000000"/>
          <w:sz w:val="24"/>
        </w:rPr>
        <w:t xml:space="preserve">. </w:t>
      </w:r>
    </w:p>
    <w:p w14:paraId="3191EE14"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10.</w:t>
      </w:r>
      <w:r w:rsidRPr="00845420">
        <w:rPr>
          <w:rFonts w:ascii="Times New Roman" w:hAnsi="Times New Roman" w:cs="Times New Roman"/>
          <w:color w:val="000000"/>
          <w:sz w:val="24"/>
        </w:rPr>
        <w:t xml:space="preserve"> Trong không gian </w:t>
      </w:r>
      <w:r w:rsidRPr="00845420">
        <w:rPr>
          <w:rFonts w:ascii="Times New Roman" w:hAnsi="Times New Roman" w:cs="Times New Roman"/>
          <w:color w:val="000000"/>
          <w:position w:val="-10"/>
          <w:sz w:val="24"/>
        </w:rPr>
        <w:object w:dxaOrig="560" w:dyaOrig="320" w14:anchorId="41071877">
          <v:shape id="_x0000_i1209" type="#_x0000_t75" style="width:27.85pt;height:16.25pt" o:ole="">
            <v:imagedata r:id="rId375" o:title=""/>
          </v:shape>
          <o:OLEObject Type="Embed" ProgID="Equation.DSMT4" ShapeID="_x0000_i1209" DrawAspect="Content" ObjectID="_1821098901" r:id="rId376"/>
        </w:object>
      </w:r>
      <w:r w:rsidRPr="00845420">
        <w:rPr>
          <w:rFonts w:ascii="Times New Roman" w:hAnsi="Times New Roman" w:cs="Times New Roman"/>
          <w:color w:val="000000"/>
          <w:sz w:val="24"/>
        </w:rPr>
        <w:t xml:space="preserve">, cho mặt phẳng </w:t>
      </w:r>
      <w:r w:rsidRPr="00845420">
        <w:rPr>
          <w:rFonts w:ascii="Times New Roman" w:hAnsi="Times New Roman" w:cs="Times New Roman"/>
          <w:color w:val="000000"/>
          <w:position w:val="-10"/>
          <w:sz w:val="24"/>
        </w:rPr>
        <w:object w:dxaOrig="420" w:dyaOrig="320" w14:anchorId="48425C0E">
          <v:shape id="_x0000_i1210" type="#_x0000_t75" style="width:20.9pt;height:16.25pt" o:ole="">
            <v:imagedata r:id="rId377" o:title=""/>
          </v:shape>
          <o:OLEObject Type="Embed" ProgID="Equation.DSMT4" ShapeID="_x0000_i1210" DrawAspect="Content" ObjectID="_1821098902" r:id="rId378"/>
        </w:object>
      </w:r>
      <w:r w:rsidRPr="00845420">
        <w:rPr>
          <w:rFonts w:ascii="Times New Roman" w:hAnsi="Times New Roman" w:cs="Times New Roman"/>
          <w:color w:val="000000"/>
          <w:sz w:val="24"/>
        </w:rPr>
        <w:t xml:space="preserve"> có phương trình </w:t>
      </w:r>
      <w:r w:rsidRPr="00845420">
        <w:rPr>
          <w:rFonts w:ascii="Times New Roman" w:hAnsi="Times New Roman" w:cs="Times New Roman"/>
          <w:color w:val="000000"/>
          <w:position w:val="-6"/>
          <w:sz w:val="24"/>
        </w:rPr>
        <w:object w:dxaOrig="1219" w:dyaOrig="279" w14:anchorId="34D26239">
          <v:shape id="_x0000_i1211" type="#_x0000_t75" style="width:60.95pt;height:13.95pt" o:ole="">
            <v:imagedata r:id="rId379" o:title=""/>
          </v:shape>
          <o:OLEObject Type="Embed" ProgID="Equation.DSMT4" ShapeID="_x0000_i1211" DrawAspect="Content" ObjectID="_1821098903" r:id="rId380"/>
        </w:object>
      </w:r>
      <w:r w:rsidRPr="00845420">
        <w:rPr>
          <w:rFonts w:ascii="Times New Roman" w:hAnsi="Times New Roman" w:cs="Times New Roman"/>
          <w:color w:val="000000"/>
          <w:sz w:val="24"/>
        </w:rPr>
        <w:t xml:space="preserve">. Mặt phẳng </w:t>
      </w:r>
      <w:r w:rsidRPr="00845420">
        <w:rPr>
          <w:rFonts w:ascii="Times New Roman" w:hAnsi="Times New Roman" w:cs="Times New Roman"/>
          <w:color w:val="000000"/>
          <w:position w:val="-10"/>
          <w:sz w:val="24"/>
        </w:rPr>
        <w:object w:dxaOrig="420" w:dyaOrig="320" w14:anchorId="060EF615">
          <v:shape id="_x0000_i1212" type="#_x0000_t75" style="width:20.9pt;height:16.25pt" o:ole="">
            <v:imagedata r:id="rId381" o:title=""/>
          </v:shape>
          <o:OLEObject Type="Embed" ProgID="Equation.DSMT4" ShapeID="_x0000_i1212" DrawAspect="Content" ObjectID="_1821098904" r:id="rId382"/>
        </w:object>
      </w:r>
      <w:r w:rsidRPr="00845420">
        <w:rPr>
          <w:rFonts w:ascii="Times New Roman" w:hAnsi="Times New Roman" w:cs="Times New Roman"/>
          <w:color w:val="000000"/>
          <w:sz w:val="24"/>
        </w:rPr>
        <w:t xml:space="preserve"> nhận vectơ nào trong các vectơ sau làm véctơ pháp tuyến.</w:t>
      </w:r>
    </w:p>
    <w:p w14:paraId="46673D92" w14:textId="77777777" w:rsidR="00BB69E2"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FF0000"/>
          <w:sz w:val="24"/>
        </w:rPr>
        <w:tab/>
        <w:t>A</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2"/>
          <w:sz w:val="24"/>
        </w:rPr>
        <w:object w:dxaOrig="1219" w:dyaOrig="400" w14:anchorId="07034126">
          <v:shape id="_x0000_i1213" type="#_x0000_t75" style="width:60.95pt;height:19.75pt" o:ole="">
            <v:imagedata r:id="rId383" o:title=""/>
          </v:shape>
          <o:OLEObject Type="Embed" ProgID="Equation.DSMT4" ShapeID="_x0000_i1213" DrawAspect="Content" ObjectID="_1821098905" r:id="rId384"/>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2"/>
          <w:sz w:val="24"/>
        </w:rPr>
        <w:object w:dxaOrig="1320" w:dyaOrig="400" w14:anchorId="22E70727">
          <v:shape id="_x0000_i1214" type="#_x0000_t75" style="width:66.2pt;height:19.75pt" o:ole="">
            <v:imagedata r:id="rId385" o:title=""/>
          </v:shape>
          <o:OLEObject Type="Embed" ProgID="Equation.DSMT4" ShapeID="_x0000_i1214" DrawAspect="Content" ObjectID="_1821098906" r:id="rId386"/>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2"/>
          <w:sz w:val="24"/>
        </w:rPr>
        <w:object w:dxaOrig="1280" w:dyaOrig="400" w14:anchorId="140A2D6D">
          <v:shape id="_x0000_i1215" type="#_x0000_t75" style="width:63.85pt;height:19.75pt" o:ole="">
            <v:imagedata r:id="rId387" o:title=""/>
          </v:shape>
          <o:OLEObject Type="Embed" ProgID="Equation.DSMT4" ShapeID="_x0000_i1215" DrawAspect="Content" ObjectID="_1821098907" r:id="rId388"/>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2"/>
          <w:sz w:val="24"/>
        </w:rPr>
        <w:object w:dxaOrig="1320" w:dyaOrig="400" w14:anchorId="657D624C">
          <v:shape id="_x0000_i1216" type="#_x0000_t75" style="width:66.2pt;height:19.75pt" o:ole="">
            <v:imagedata r:id="rId389" o:title=""/>
          </v:shape>
          <o:OLEObject Type="Embed" ProgID="Equation.DSMT4" ShapeID="_x0000_i1216" DrawAspect="Content" ObjectID="_1821098908" r:id="rId390"/>
        </w:object>
      </w:r>
      <w:r w:rsidRPr="00845420">
        <w:rPr>
          <w:rFonts w:ascii="Times New Roman" w:hAnsi="Times New Roman" w:cs="Times New Roman"/>
          <w:color w:val="000000"/>
          <w:sz w:val="24"/>
        </w:rPr>
        <w:t>.</w:t>
      </w:r>
    </w:p>
    <w:p w14:paraId="01B1EEBF"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2220CDA9"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Chọn A</w:t>
      </w:r>
    </w:p>
    <w:p w14:paraId="5F7E8FAE"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Mặt phẳng </w:t>
      </w:r>
      <w:r w:rsidRPr="00845420">
        <w:rPr>
          <w:rFonts w:ascii="Times New Roman" w:hAnsi="Times New Roman" w:cs="Times New Roman"/>
          <w:color w:val="000000"/>
          <w:position w:val="-10"/>
          <w:sz w:val="24"/>
        </w:rPr>
        <w:object w:dxaOrig="420" w:dyaOrig="320" w14:anchorId="1630E430">
          <v:shape id="_x0000_i1217" type="#_x0000_t75" style="width:20.9pt;height:16.25pt" o:ole="">
            <v:imagedata r:id="rId391" o:title=""/>
          </v:shape>
          <o:OLEObject Type="Embed" ProgID="Equation.DSMT4" ShapeID="_x0000_i1217" DrawAspect="Content" ObjectID="_1821098909" r:id="rId392"/>
        </w:object>
      </w:r>
      <w:r w:rsidRPr="00845420">
        <w:rPr>
          <w:rFonts w:ascii="Times New Roman" w:hAnsi="Times New Roman" w:cs="Times New Roman"/>
          <w:color w:val="000000"/>
          <w:sz w:val="24"/>
        </w:rPr>
        <w:t xml:space="preserve"> có một véctơ pháp tuyến là </w:t>
      </w:r>
      <w:r w:rsidRPr="00845420">
        <w:rPr>
          <w:rFonts w:ascii="Times New Roman" w:hAnsi="Times New Roman" w:cs="Times New Roman"/>
          <w:color w:val="000000"/>
          <w:position w:val="-10"/>
          <w:sz w:val="24"/>
        </w:rPr>
        <w:object w:dxaOrig="1060" w:dyaOrig="320" w14:anchorId="6CAED276">
          <v:shape id="_x0000_i1218" type="#_x0000_t75" style="width:52.85pt;height:16.25pt" o:ole="">
            <v:imagedata r:id="rId393" o:title=""/>
          </v:shape>
          <o:OLEObject Type="Embed" ProgID="Equation.DSMT4" ShapeID="_x0000_i1218" DrawAspect="Content" ObjectID="_1821098910" r:id="rId394"/>
        </w:object>
      </w:r>
      <w:r w:rsidRPr="00845420">
        <w:rPr>
          <w:rFonts w:ascii="Times New Roman" w:hAnsi="Times New Roman" w:cs="Times New Roman"/>
          <w:color w:val="000000"/>
          <w:sz w:val="24"/>
        </w:rPr>
        <w:t>.</w:t>
      </w:r>
    </w:p>
    <w:p w14:paraId="155AFB67"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Do đó, mặt phẳng </w:t>
      </w:r>
      <w:r w:rsidRPr="00845420">
        <w:rPr>
          <w:rFonts w:ascii="Times New Roman" w:hAnsi="Times New Roman" w:cs="Times New Roman"/>
          <w:color w:val="000000"/>
          <w:position w:val="-10"/>
          <w:sz w:val="24"/>
        </w:rPr>
        <w:object w:dxaOrig="420" w:dyaOrig="320" w14:anchorId="09CCEE95">
          <v:shape id="_x0000_i1219" type="#_x0000_t75" style="width:20.9pt;height:16.25pt" o:ole="">
            <v:imagedata r:id="rId395" o:title=""/>
          </v:shape>
          <o:OLEObject Type="Embed" ProgID="Equation.DSMT4" ShapeID="_x0000_i1219" DrawAspect="Content" ObjectID="_1821098911" r:id="rId396"/>
        </w:object>
      </w:r>
      <w:r w:rsidRPr="00845420">
        <w:rPr>
          <w:rFonts w:ascii="Times New Roman" w:hAnsi="Times New Roman" w:cs="Times New Roman"/>
          <w:color w:val="000000"/>
          <w:sz w:val="24"/>
        </w:rPr>
        <w:t xml:space="preserve"> cũng nhận vectơ </w:t>
      </w:r>
      <w:r w:rsidRPr="00845420">
        <w:rPr>
          <w:rFonts w:ascii="Times New Roman" w:hAnsi="Times New Roman" w:cs="Times New Roman"/>
          <w:color w:val="000000"/>
          <w:position w:val="-12"/>
          <w:sz w:val="24"/>
        </w:rPr>
        <w:object w:dxaOrig="1219" w:dyaOrig="400" w14:anchorId="15E98B65">
          <v:shape id="_x0000_i1220" type="#_x0000_t75" style="width:60.95pt;height:19.75pt" o:ole="">
            <v:imagedata r:id="rId397" o:title=""/>
          </v:shape>
          <o:OLEObject Type="Embed" ProgID="Equation.DSMT4" ShapeID="_x0000_i1220" DrawAspect="Content" ObjectID="_1821098912" r:id="rId398"/>
        </w:object>
      </w:r>
      <w:r w:rsidRPr="00845420">
        <w:rPr>
          <w:rFonts w:ascii="Times New Roman" w:hAnsi="Times New Roman" w:cs="Times New Roman"/>
          <w:color w:val="000000"/>
          <w:sz w:val="24"/>
        </w:rPr>
        <w:t xml:space="preserve"> làm véctơ pháp tuyến. </w:t>
      </w:r>
    </w:p>
    <w:p w14:paraId="5E6B5530"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11.</w:t>
      </w:r>
      <w:r w:rsidRPr="00845420">
        <w:rPr>
          <w:rFonts w:ascii="Times New Roman" w:hAnsi="Times New Roman" w:cs="Times New Roman"/>
          <w:color w:val="000000"/>
          <w:sz w:val="24"/>
        </w:rPr>
        <w:t xml:space="preserve"> Trong không gian </w:t>
      </w:r>
      <w:r w:rsidRPr="00845420">
        <w:rPr>
          <w:rFonts w:ascii="Times New Roman" w:hAnsi="Times New Roman" w:cs="Times New Roman"/>
          <w:color w:val="000000"/>
          <w:position w:val="-10"/>
          <w:sz w:val="24"/>
        </w:rPr>
        <w:object w:dxaOrig="560" w:dyaOrig="320" w14:anchorId="3B955D2F">
          <v:shape id="_x0000_i1221" type="#_x0000_t75" style="width:27.85pt;height:16.25pt" o:ole="">
            <v:imagedata r:id="rId399" o:title=""/>
          </v:shape>
          <o:OLEObject Type="Embed" ProgID="Equation.DSMT4" ShapeID="_x0000_i1221" DrawAspect="Content" ObjectID="_1821098913" r:id="rId400"/>
        </w:object>
      </w:r>
      <w:r w:rsidRPr="00845420">
        <w:rPr>
          <w:rFonts w:ascii="Times New Roman" w:hAnsi="Times New Roman" w:cs="Times New Roman"/>
          <w:color w:val="000000"/>
          <w:sz w:val="24"/>
        </w:rPr>
        <w:t xml:space="preserve">, viết phương trình mặt phẳng </w:t>
      </w:r>
      <w:r w:rsidRPr="00845420">
        <w:rPr>
          <w:rFonts w:ascii="Times New Roman" w:hAnsi="Times New Roman" w:cs="Times New Roman"/>
          <w:color w:val="000000"/>
          <w:position w:val="-10"/>
          <w:sz w:val="24"/>
        </w:rPr>
        <w:object w:dxaOrig="400" w:dyaOrig="320" w14:anchorId="6C24B674">
          <v:shape id="_x0000_i1222" type="#_x0000_t75" style="width:19.75pt;height:16.25pt" o:ole="">
            <v:imagedata r:id="rId401" o:title=""/>
          </v:shape>
          <o:OLEObject Type="Embed" ProgID="Equation.DSMT4" ShapeID="_x0000_i1222" DrawAspect="Content" ObjectID="_1821098914" r:id="rId402"/>
        </w:object>
      </w:r>
      <w:r w:rsidRPr="00845420">
        <w:rPr>
          <w:rFonts w:ascii="Times New Roman" w:hAnsi="Times New Roman" w:cs="Times New Roman"/>
          <w:color w:val="000000"/>
          <w:sz w:val="24"/>
        </w:rPr>
        <w:t xml:space="preserve"> đi qua điểm </w:t>
      </w:r>
      <w:r w:rsidRPr="00845420">
        <w:rPr>
          <w:rFonts w:ascii="Times New Roman" w:hAnsi="Times New Roman" w:cs="Times New Roman"/>
          <w:color w:val="000000"/>
          <w:position w:val="-10"/>
          <w:sz w:val="24"/>
        </w:rPr>
        <w:object w:dxaOrig="1080" w:dyaOrig="320" w14:anchorId="57786CEF">
          <v:shape id="_x0000_i1223" type="#_x0000_t75" style="width:54pt;height:16.25pt" o:ole="">
            <v:imagedata r:id="rId403" o:title=""/>
          </v:shape>
          <o:OLEObject Type="Embed" ProgID="Equation.DSMT4" ShapeID="_x0000_i1223" DrawAspect="Content" ObjectID="_1821098915" r:id="rId404"/>
        </w:object>
      </w:r>
      <w:r w:rsidRPr="00845420">
        <w:rPr>
          <w:rFonts w:ascii="Times New Roman" w:hAnsi="Times New Roman" w:cs="Times New Roman"/>
          <w:color w:val="000000"/>
          <w:sz w:val="24"/>
        </w:rPr>
        <w:t xml:space="preserve"> và nhận vectơ </w:t>
      </w:r>
      <w:r w:rsidRPr="00845420">
        <w:rPr>
          <w:rFonts w:ascii="Times New Roman" w:hAnsi="Times New Roman" w:cs="Times New Roman"/>
          <w:color w:val="000000"/>
          <w:position w:val="-10"/>
          <w:sz w:val="24"/>
        </w:rPr>
        <w:object w:dxaOrig="999" w:dyaOrig="320" w14:anchorId="41F80323">
          <v:shape id="_x0000_i1224" type="#_x0000_t75" style="width:49.95pt;height:16.25pt" o:ole="">
            <v:imagedata r:id="rId405" o:title=""/>
          </v:shape>
          <o:OLEObject Type="Embed" ProgID="Equation.DSMT4" ShapeID="_x0000_i1224" DrawAspect="Content" ObjectID="_1821098916" r:id="rId406"/>
        </w:object>
      </w:r>
      <w:r w:rsidRPr="00845420">
        <w:rPr>
          <w:rFonts w:ascii="Times New Roman" w:hAnsi="Times New Roman" w:cs="Times New Roman"/>
          <w:color w:val="000000"/>
          <w:sz w:val="24"/>
        </w:rPr>
        <w:t xml:space="preserve"> làm véctơ pháp tuyến.</w:t>
      </w:r>
    </w:p>
    <w:p w14:paraId="56B00A2C" w14:textId="77777777" w:rsidR="00BB69E2"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FF0000"/>
          <w:sz w:val="24"/>
        </w:rPr>
        <w:lastRenderedPageBreak/>
        <w:tab/>
        <w:t>A</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1240" w:dyaOrig="320" w14:anchorId="629D2849">
          <v:shape id="_x0000_i1225" type="#_x0000_t75" style="width:62.15pt;height:16.25pt" o:ole="">
            <v:imagedata r:id="rId407" o:title=""/>
          </v:shape>
          <o:OLEObject Type="Embed" ProgID="Equation.DSMT4" ShapeID="_x0000_i1225" DrawAspect="Content" ObjectID="_1821098917" r:id="rId408"/>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1240" w:dyaOrig="320" w14:anchorId="421F58CD">
          <v:shape id="_x0000_i1226" type="#_x0000_t75" style="width:62.15pt;height:16.25pt" o:ole="">
            <v:imagedata r:id="rId409" o:title=""/>
          </v:shape>
          <o:OLEObject Type="Embed" ProgID="Equation.DSMT4" ShapeID="_x0000_i1226" DrawAspect="Content" ObjectID="_1821098918" r:id="rId410"/>
        </w:object>
      </w:r>
      <w:r>
        <w:rPr>
          <w:rFonts w:ascii="Times New Roman" w:hAnsi="Times New Roman" w:cs="Times New Roman"/>
          <w:color w:val="000000"/>
          <w:sz w:val="24"/>
        </w:rPr>
        <w:tab/>
      </w:r>
      <w:r w:rsidRPr="00845420">
        <w:rPr>
          <w:rFonts w:ascii="Times New Roman" w:hAnsi="Times New Roman" w:cs="Times New Roman"/>
          <w:b/>
          <w:color w:val="0000FF"/>
          <w:sz w:val="24"/>
        </w:rPr>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1560" w:dyaOrig="320" w14:anchorId="479E99F9">
          <v:shape id="_x0000_i1227" type="#_x0000_t75" style="width:77.8pt;height:16.25pt" o:ole="">
            <v:imagedata r:id="rId411" o:title=""/>
          </v:shape>
          <o:OLEObject Type="Embed" ProgID="Equation.DSMT4" ShapeID="_x0000_i1227" DrawAspect="Content" ObjectID="_1821098919" r:id="rId412"/>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1579" w:dyaOrig="320" w14:anchorId="2A85B5B5">
          <v:shape id="_x0000_i1228" type="#_x0000_t75" style="width:78.95pt;height:16.25pt" o:ole="">
            <v:imagedata r:id="rId413" o:title=""/>
          </v:shape>
          <o:OLEObject Type="Embed" ProgID="Equation.DSMT4" ShapeID="_x0000_i1228" DrawAspect="Content" ObjectID="_1821098920" r:id="rId414"/>
        </w:object>
      </w:r>
      <w:r w:rsidRPr="00845420">
        <w:rPr>
          <w:rFonts w:ascii="Times New Roman" w:hAnsi="Times New Roman" w:cs="Times New Roman"/>
          <w:color w:val="000000"/>
          <w:sz w:val="24"/>
        </w:rPr>
        <w:t>.</w:t>
      </w:r>
    </w:p>
    <w:p w14:paraId="3A831DDD"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531D85FE"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Chọn A</w:t>
      </w:r>
    </w:p>
    <w:p w14:paraId="2EAA51E4"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Mặt phẳng </w:t>
      </w:r>
      <w:r w:rsidRPr="00845420">
        <w:rPr>
          <w:rFonts w:ascii="Times New Roman" w:hAnsi="Times New Roman" w:cs="Times New Roman"/>
          <w:color w:val="000000"/>
          <w:position w:val="-10"/>
          <w:sz w:val="24"/>
        </w:rPr>
        <w:object w:dxaOrig="400" w:dyaOrig="320" w14:anchorId="6698A8D5">
          <v:shape id="_x0000_i1229" type="#_x0000_t75" style="width:19.75pt;height:16.25pt" o:ole="">
            <v:imagedata r:id="rId415" o:title=""/>
          </v:shape>
          <o:OLEObject Type="Embed" ProgID="Equation.DSMT4" ShapeID="_x0000_i1229" DrawAspect="Content" ObjectID="_1821098921" r:id="rId416"/>
        </w:object>
      </w:r>
      <w:r w:rsidRPr="00845420">
        <w:rPr>
          <w:rFonts w:ascii="Times New Roman" w:hAnsi="Times New Roman" w:cs="Times New Roman"/>
          <w:color w:val="000000"/>
          <w:sz w:val="24"/>
        </w:rPr>
        <w:t xml:space="preserve"> có phương trình là:</w:t>
      </w:r>
    </w:p>
    <w:p w14:paraId="571471E4"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0"/>
          <w:sz w:val="24"/>
        </w:rPr>
        <w:object w:dxaOrig="4459" w:dyaOrig="320" w14:anchorId="0991E98B">
          <v:shape id="_x0000_i1230" type="#_x0000_t75" style="width:222.95pt;height:16.25pt" o:ole="">
            <v:imagedata r:id="rId417" o:title=""/>
          </v:shape>
          <o:OLEObject Type="Embed" ProgID="Equation.DSMT4" ShapeID="_x0000_i1230" DrawAspect="Content" ObjectID="_1821098922" r:id="rId418"/>
        </w:object>
      </w:r>
      <w:r w:rsidRPr="00845420">
        <w:rPr>
          <w:rFonts w:ascii="Times New Roman" w:hAnsi="Times New Roman" w:cs="Times New Roman"/>
          <w:color w:val="000000"/>
          <w:sz w:val="24"/>
        </w:rPr>
        <w:t xml:space="preserve">. </w:t>
      </w:r>
    </w:p>
    <w:p w14:paraId="46621E68"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12.</w:t>
      </w:r>
      <w:r w:rsidRPr="00845420">
        <w:rPr>
          <w:rFonts w:ascii="Times New Roman" w:hAnsi="Times New Roman" w:cs="Times New Roman"/>
          <w:color w:val="000000"/>
          <w:sz w:val="24"/>
        </w:rPr>
        <w:t xml:space="preserve"> Trong không gian </w:t>
      </w:r>
      <w:r w:rsidRPr="00845420">
        <w:rPr>
          <w:rFonts w:ascii="Times New Roman" w:hAnsi="Times New Roman" w:cs="Times New Roman"/>
          <w:color w:val="000000"/>
          <w:position w:val="-10"/>
          <w:sz w:val="24"/>
        </w:rPr>
        <w:object w:dxaOrig="560" w:dyaOrig="320" w14:anchorId="3DB93E22">
          <v:shape id="_x0000_i1231" type="#_x0000_t75" style="width:27.85pt;height:16.25pt" o:ole="">
            <v:imagedata r:id="rId419" o:title=""/>
          </v:shape>
          <o:OLEObject Type="Embed" ProgID="Equation.DSMT4" ShapeID="_x0000_i1231" DrawAspect="Content" ObjectID="_1821098923" r:id="rId420"/>
        </w:object>
      </w:r>
      <w:r w:rsidRPr="00845420">
        <w:rPr>
          <w:rFonts w:ascii="Times New Roman" w:hAnsi="Times New Roman" w:cs="Times New Roman"/>
          <w:color w:val="000000"/>
          <w:sz w:val="24"/>
        </w:rPr>
        <w:t xml:space="preserve">, cho mặt phẳng </w:t>
      </w:r>
      <w:r w:rsidRPr="00845420">
        <w:rPr>
          <w:rFonts w:ascii="Times New Roman" w:hAnsi="Times New Roman" w:cs="Times New Roman"/>
          <w:color w:val="000000"/>
          <w:position w:val="-10"/>
          <w:sz w:val="24"/>
        </w:rPr>
        <w:object w:dxaOrig="400" w:dyaOrig="320" w14:anchorId="06916084">
          <v:shape id="_x0000_i1232" type="#_x0000_t75" style="width:19.75pt;height:16.25pt" o:ole="">
            <v:imagedata r:id="rId421" o:title=""/>
          </v:shape>
          <o:OLEObject Type="Embed" ProgID="Equation.DSMT4" ShapeID="_x0000_i1232" DrawAspect="Content" ObjectID="_1821098924" r:id="rId422"/>
        </w:object>
      </w:r>
      <w:r w:rsidRPr="00845420">
        <w:rPr>
          <w:rFonts w:ascii="Times New Roman" w:hAnsi="Times New Roman" w:cs="Times New Roman"/>
          <w:color w:val="000000"/>
          <w:sz w:val="24"/>
        </w:rPr>
        <w:t xml:space="preserve"> có phương trình </w:t>
      </w:r>
      <w:r w:rsidRPr="00845420">
        <w:rPr>
          <w:rFonts w:ascii="Times New Roman" w:hAnsi="Times New Roman" w:cs="Times New Roman"/>
          <w:color w:val="000000"/>
          <w:position w:val="-10"/>
          <w:sz w:val="24"/>
        </w:rPr>
        <w:object w:dxaOrig="2540" w:dyaOrig="320" w14:anchorId="12306A58">
          <v:shape id="_x0000_i1233" type="#_x0000_t75" style="width:127.15pt;height:16.25pt" o:ole="">
            <v:imagedata r:id="rId423" o:title=""/>
          </v:shape>
          <o:OLEObject Type="Embed" ProgID="Equation.DSMT4" ShapeID="_x0000_i1233" DrawAspect="Content" ObjectID="_1821098925" r:id="rId424"/>
        </w:object>
      </w:r>
      <w:r w:rsidRPr="00845420">
        <w:rPr>
          <w:rFonts w:ascii="Times New Roman" w:hAnsi="Times New Roman" w:cs="Times New Roman"/>
          <w:color w:val="000000"/>
          <w:sz w:val="24"/>
        </w:rPr>
        <w:t xml:space="preserve">. Điểm nào trong các điểm sau thuộc mặt phẳng </w:t>
      </w:r>
      <w:r w:rsidRPr="00845420">
        <w:rPr>
          <w:rFonts w:ascii="Times New Roman" w:hAnsi="Times New Roman" w:cs="Times New Roman"/>
          <w:color w:val="000000"/>
          <w:position w:val="-10"/>
          <w:sz w:val="24"/>
        </w:rPr>
        <w:object w:dxaOrig="400" w:dyaOrig="320" w14:anchorId="666C62E5">
          <v:shape id="_x0000_i1234" type="#_x0000_t75" style="width:19.75pt;height:16.25pt" o:ole="">
            <v:imagedata r:id="rId425" o:title=""/>
          </v:shape>
          <o:OLEObject Type="Embed" ProgID="Equation.DSMT4" ShapeID="_x0000_i1234" DrawAspect="Content" ObjectID="_1821098926" r:id="rId426"/>
        </w:object>
      </w:r>
      <w:r w:rsidRPr="00845420">
        <w:rPr>
          <w:rFonts w:ascii="Times New Roman" w:hAnsi="Times New Roman" w:cs="Times New Roman"/>
          <w:color w:val="000000"/>
          <w:sz w:val="24"/>
        </w:rPr>
        <w:t>?</w:t>
      </w:r>
    </w:p>
    <w:p w14:paraId="3D3548CF" w14:textId="77777777" w:rsidR="00BB69E2" w:rsidRDefault="00BB69E2" w:rsidP="00BB69E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FF"/>
          <w:sz w:val="24"/>
        </w:rPr>
        <w:tab/>
        <w:t>A.</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1060" w:dyaOrig="320" w14:anchorId="671ADC7B">
          <v:shape id="_x0000_i1235" type="#_x0000_t75" style="width:52.85pt;height:16.25pt" o:ole="">
            <v:imagedata r:id="rId427" o:title=""/>
          </v:shape>
          <o:OLEObject Type="Embed" ProgID="Equation.DSMT4" ShapeID="_x0000_i1235" DrawAspect="Content" ObjectID="_1821098927" r:id="rId428"/>
        </w:object>
      </w:r>
      <w:r w:rsidRPr="00845420">
        <w:rPr>
          <w:rFonts w:ascii="Times New Roman" w:hAnsi="Times New Roman" w:cs="Times New Roman"/>
          <w:color w:val="000000"/>
          <w:sz w:val="24"/>
        </w:rPr>
        <w:t xml:space="preserve">.    </w:t>
      </w:r>
      <w:r w:rsidRPr="00845420">
        <w:rPr>
          <w:rFonts w:ascii="Times New Roman" w:hAnsi="Times New Roman" w:cs="Times New Roman"/>
          <w:b/>
          <w:color w:val="FF0000"/>
          <w:sz w:val="24"/>
        </w:rPr>
        <w:tab/>
        <w:t>B</w:t>
      </w:r>
      <w:r w:rsidRPr="00845420">
        <w:rPr>
          <w:rFonts w:ascii="Times New Roman" w:hAnsi="Times New Roman" w:cs="Times New Roman"/>
          <w:b/>
          <w:color w:val="000000"/>
          <w:sz w:val="24"/>
        </w:rPr>
        <w:t>.</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960" w:dyaOrig="320" w14:anchorId="0C894D1A">
          <v:shape id="_x0000_i1236" type="#_x0000_t75" style="width:48.2pt;height:16.25pt" o:ole="">
            <v:imagedata r:id="rId429" o:title=""/>
          </v:shape>
          <o:OLEObject Type="Embed" ProgID="Equation.DSMT4" ShapeID="_x0000_i1236" DrawAspect="Content" ObjectID="_1821098928" r:id="rId430"/>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1100" w:dyaOrig="320" w14:anchorId="0A5F9FF0">
          <v:shape id="_x0000_i1237" type="#_x0000_t75" style="width:55.15pt;height:16.25pt" o:ole="">
            <v:imagedata r:id="rId431" o:title=""/>
          </v:shape>
          <o:OLEObject Type="Embed" ProgID="Equation.DSMT4" ShapeID="_x0000_i1237" DrawAspect="Content" ObjectID="_1821098929" r:id="rId432"/>
        </w:object>
      </w:r>
      <w:r w:rsidRPr="00845420">
        <w:rPr>
          <w:rFonts w:ascii="Times New Roman" w:hAnsi="Times New Roman" w:cs="Times New Roman"/>
          <w:color w:val="000000"/>
          <w:sz w:val="24"/>
        </w:rPr>
        <w:t xml:space="preserve">.      </w:t>
      </w:r>
      <w:r w:rsidRPr="00845420">
        <w:rPr>
          <w:rFonts w:ascii="Times New Roman" w:hAnsi="Times New Roman" w:cs="Times New Roman"/>
          <w:b/>
          <w:color w:val="0000FF"/>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1240" w:dyaOrig="320" w14:anchorId="1187643A">
          <v:shape id="_x0000_i1238" type="#_x0000_t75" style="width:62.15pt;height:16.25pt" o:ole="">
            <v:imagedata r:id="rId433" o:title=""/>
          </v:shape>
          <o:OLEObject Type="Embed" ProgID="Equation.DSMT4" ShapeID="_x0000_i1238" DrawAspect="Content" ObjectID="_1821098930" r:id="rId434"/>
        </w:object>
      </w:r>
      <w:r w:rsidRPr="00845420">
        <w:rPr>
          <w:rFonts w:ascii="Times New Roman" w:hAnsi="Times New Roman" w:cs="Times New Roman"/>
          <w:color w:val="000000"/>
          <w:sz w:val="24"/>
        </w:rPr>
        <w:t>.</w:t>
      </w:r>
    </w:p>
    <w:p w14:paraId="4036FC8C"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18836E6A"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Chọn B</w:t>
      </w:r>
    </w:p>
    <w:p w14:paraId="052F8D09"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Thay tọa độ các điểm vào phương trình mặt phẳng </w:t>
      </w:r>
      <w:r w:rsidRPr="00845420">
        <w:rPr>
          <w:rFonts w:ascii="Times New Roman" w:hAnsi="Times New Roman" w:cs="Times New Roman"/>
          <w:color w:val="000000"/>
          <w:position w:val="-10"/>
          <w:sz w:val="24"/>
        </w:rPr>
        <w:object w:dxaOrig="400" w:dyaOrig="320" w14:anchorId="121CB4BA">
          <v:shape id="_x0000_i1239" type="#_x0000_t75" style="width:19.75pt;height:16.25pt" o:ole="">
            <v:imagedata r:id="rId435" o:title=""/>
          </v:shape>
          <o:OLEObject Type="Embed" ProgID="Equation.DSMT4" ShapeID="_x0000_i1239" DrawAspect="Content" ObjectID="_1821098931" r:id="rId436"/>
        </w:object>
      </w:r>
      <w:r w:rsidRPr="00845420">
        <w:rPr>
          <w:rFonts w:ascii="Times New Roman" w:hAnsi="Times New Roman" w:cs="Times New Roman"/>
          <w:color w:val="000000"/>
          <w:sz w:val="24"/>
        </w:rPr>
        <w:t xml:space="preserve">ta thấy chỉ có điểm </w:t>
      </w:r>
      <w:r w:rsidRPr="00845420">
        <w:rPr>
          <w:rFonts w:ascii="Times New Roman" w:hAnsi="Times New Roman" w:cs="Times New Roman"/>
          <w:color w:val="000000"/>
          <w:position w:val="-10"/>
          <w:sz w:val="24"/>
        </w:rPr>
        <w:object w:dxaOrig="960" w:dyaOrig="320" w14:anchorId="724E0B20">
          <v:shape id="_x0000_i1240" type="#_x0000_t75" style="width:48.2pt;height:16.25pt" o:ole="">
            <v:imagedata r:id="rId437" o:title=""/>
          </v:shape>
          <o:OLEObject Type="Embed" ProgID="Equation.DSMT4" ShapeID="_x0000_i1240" DrawAspect="Content" ObjectID="_1821098932" r:id="rId438"/>
        </w:object>
      </w:r>
      <w:r w:rsidRPr="00845420">
        <w:rPr>
          <w:rFonts w:ascii="Times New Roman" w:hAnsi="Times New Roman" w:cs="Times New Roman"/>
          <w:color w:val="000000"/>
          <w:sz w:val="24"/>
        </w:rPr>
        <w:t xml:space="preserve"> thỏa mãn.</w:t>
      </w:r>
    </w:p>
    <w:p w14:paraId="0C425269"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PHẦN II. Câu trắc nghiệm đúng sai.</w:t>
      </w:r>
    </w:p>
    <w:p w14:paraId="67604C33"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1.</w:t>
      </w:r>
      <w:r w:rsidRPr="00845420">
        <w:rPr>
          <w:rFonts w:ascii="Times New Roman" w:hAnsi="Times New Roman" w:cs="Times New Roman"/>
          <w:color w:val="000000"/>
          <w:sz w:val="24"/>
        </w:rPr>
        <w:t xml:space="preserve"> Cho các hàm số </w:t>
      </w:r>
      <w:r w:rsidRPr="00845420">
        <w:rPr>
          <w:rFonts w:ascii="Times New Roman" w:hAnsi="Times New Roman" w:cs="Times New Roman"/>
          <w:color w:val="000000"/>
          <w:position w:val="-10"/>
          <w:sz w:val="24"/>
        </w:rPr>
        <w:object w:dxaOrig="1060" w:dyaOrig="320" w14:anchorId="370DB65F">
          <v:shape id="_x0000_i1241" type="#_x0000_t75" style="width:52.85pt;height:16.25pt" o:ole="">
            <v:imagedata r:id="rId439" o:title=""/>
          </v:shape>
          <o:OLEObject Type="Embed" ProgID="Equation.DSMT4" ShapeID="_x0000_i1241" DrawAspect="Content" ObjectID="_1821098933" r:id="rId440"/>
        </w:object>
      </w:r>
      <w:r w:rsidRPr="00845420">
        <w:rPr>
          <w:rFonts w:ascii="Times New Roman" w:hAnsi="Times New Roman" w:cs="Times New Roman"/>
          <w:color w:val="000000"/>
          <w:sz w:val="24"/>
        </w:rPr>
        <w:t xml:space="preserve"> liên tục trên đoạn </w:t>
      </w:r>
      <w:r w:rsidRPr="00845420">
        <w:rPr>
          <w:rFonts w:ascii="Times New Roman" w:hAnsi="Times New Roman" w:cs="Times New Roman"/>
          <w:color w:val="000000"/>
          <w:position w:val="-10"/>
          <w:sz w:val="24"/>
        </w:rPr>
        <w:object w:dxaOrig="800" w:dyaOrig="320" w14:anchorId="241A3C25">
          <v:shape id="_x0000_i1242" type="#_x0000_t75" style="width:40.05pt;height:16.25pt" o:ole="">
            <v:imagedata r:id="rId441" o:title=""/>
          </v:shape>
          <o:OLEObject Type="Embed" ProgID="Equation.DSMT4" ShapeID="_x0000_i1242" DrawAspect="Content" ObjectID="_1821098934" r:id="rId442"/>
        </w:object>
      </w:r>
      <w:r w:rsidRPr="00845420">
        <w:rPr>
          <w:rFonts w:ascii="Times New Roman" w:hAnsi="Times New Roman" w:cs="Times New Roman"/>
          <w:color w:val="000000"/>
          <w:sz w:val="24"/>
        </w:rPr>
        <w:t xml:space="preserve"> thỏa mãn </w:t>
      </w:r>
      <w:r w:rsidRPr="00845420">
        <w:rPr>
          <w:rFonts w:ascii="Times New Roman" w:hAnsi="Times New Roman" w:cs="Times New Roman"/>
          <w:color w:val="000000"/>
          <w:position w:val="-32"/>
          <w:sz w:val="24"/>
        </w:rPr>
        <w:object w:dxaOrig="2460" w:dyaOrig="760" w14:anchorId="1D8224EB">
          <v:shape id="_x0000_i1243" type="#_x0000_t75" style="width:123.1pt;height:37.75pt" o:ole="">
            <v:imagedata r:id="rId443" o:title=""/>
          </v:shape>
          <o:OLEObject Type="Embed" ProgID="Equation.DSMT4" ShapeID="_x0000_i1243" DrawAspect="Content" ObjectID="_1821098935" r:id="rId444"/>
        </w:objec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2620" w:dyaOrig="760" w14:anchorId="24CF1E2B">
          <v:shape id="_x0000_i1244" type="#_x0000_t75" style="width:130.65pt;height:37.75pt" o:ole="">
            <v:imagedata r:id="rId445" o:title=""/>
          </v:shape>
          <o:OLEObject Type="Embed" ProgID="Equation.DSMT4" ShapeID="_x0000_i1244" DrawAspect="Content" ObjectID="_1821098936" r:id="rId446"/>
        </w:object>
      </w:r>
      <w:r w:rsidRPr="00845420">
        <w:rPr>
          <w:rFonts w:ascii="Times New Roman" w:hAnsi="Times New Roman" w:cs="Times New Roman"/>
          <w:color w:val="000000"/>
          <w:sz w:val="24"/>
        </w:rPr>
        <w:t xml:space="preserve"> và </w:t>
      </w:r>
      <w:r w:rsidRPr="00845420">
        <w:rPr>
          <w:rFonts w:ascii="Times New Roman" w:hAnsi="Times New Roman" w:cs="Times New Roman"/>
          <w:color w:val="000000"/>
          <w:position w:val="-32"/>
          <w:sz w:val="24"/>
        </w:rPr>
        <w:object w:dxaOrig="1420" w:dyaOrig="760" w14:anchorId="38C52672">
          <v:shape id="_x0000_i1245" type="#_x0000_t75" style="width:70.85pt;height:37.75pt" o:ole="">
            <v:imagedata r:id="rId447" o:title=""/>
          </v:shape>
          <o:OLEObject Type="Embed" ProgID="Equation.DSMT4" ShapeID="_x0000_i1245" DrawAspect="Content" ObjectID="_1821098937" r:id="rId448"/>
        </w:object>
      </w:r>
      <w:r w:rsidRPr="00845420">
        <w:rPr>
          <w:rFonts w:ascii="Times New Roman" w:hAnsi="Times New Roman" w:cs="Times New Roman"/>
          <w:color w:val="000000"/>
          <w:sz w:val="24"/>
        </w:rPr>
        <w:t xml:space="preserve">. Xét tính đúng-sai của các khẳng định sau. </w:t>
      </w:r>
    </w:p>
    <w:p w14:paraId="74583A5C"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b/>
          <w:color w:val="000000"/>
          <w:sz w:val="24"/>
        </w:rPr>
        <w:tab/>
        <w:t>a)</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1420" w:dyaOrig="760" w14:anchorId="7E60C08C">
          <v:shape id="_x0000_i1246" type="#_x0000_t75" style="width:70.85pt;height:37.75pt" o:ole="">
            <v:imagedata r:id="rId449" o:title=""/>
          </v:shape>
          <o:OLEObject Type="Embed" ProgID="Equation.DSMT4" ShapeID="_x0000_i1246" DrawAspect="Content" ObjectID="_1821098938" r:id="rId450"/>
        </w:object>
      </w:r>
      <w:r w:rsidRPr="00845420">
        <w:rPr>
          <w:rFonts w:ascii="Times New Roman" w:hAnsi="Times New Roman" w:cs="Times New Roman"/>
          <w:color w:val="000000"/>
          <w:sz w:val="24"/>
        </w:rPr>
        <w:t>.</w:t>
      </w:r>
    </w:p>
    <w:p w14:paraId="77C3C298"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b/>
          <w:color w:val="000000"/>
          <w:sz w:val="24"/>
        </w:rPr>
        <w:tab/>
      </w:r>
      <w:r w:rsidRPr="00845420">
        <w:rPr>
          <w:rFonts w:ascii="Times New Roman" w:hAnsi="Times New Roman" w:cs="Times New Roman"/>
          <w:b/>
          <w:color w:val="FF0000"/>
          <w:sz w:val="24"/>
        </w:rPr>
        <w:t>b)</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1300" w:dyaOrig="760" w14:anchorId="60C7B298">
          <v:shape id="_x0000_i1247" type="#_x0000_t75" style="width:65.05pt;height:37.75pt" o:ole="">
            <v:imagedata r:id="rId451" o:title=""/>
          </v:shape>
          <o:OLEObject Type="Embed" ProgID="Equation.DSMT4" ShapeID="_x0000_i1247" DrawAspect="Content" ObjectID="_1821098939" r:id="rId452"/>
        </w:object>
      </w:r>
      <w:r w:rsidRPr="00845420">
        <w:rPr>
          <w:rFonts w:ascii="Times New Roman" w:hAnsi="Times New Roman" w:cs="Times New Roman"/>
          <w:color w:val="000000"/>
          <w:sz w:val="24"/>
        </w:rPr>
        <w:t>.</w:t>
      </w:r>
    </w:p>
    <w:p w14:paraId="2C0D4611"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b/>
          <w:color w:val="000000"/>
          <w:sz w:val="24"/>
        </w:rPr>
        <w:tab/>
      </w:r>
      <w:r w:rsidRPr="00845420">
        <w:rPr>
          <w:rFonts w:ascii="Times New Roman" w:hAnsi="Times New Roman" w:cs="Times New Roman"/>
          <w:b/>
          <w:color w:val="FF0000"/>
          <w:sz w:val="24"/>
        </w:rPr>
        <w:t>c)</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1300" w:dyaOrig="760" w14:anchorId="681B553F">
          <v:shape id="_x0000_i1248" type="#_x0000_t75" style="width:65.05pt;height:37.75pt" o:ole="">
            <v:imagedata r:id="rId453" o:title=""/>
          </v:shape>
          <o:OLEObject Type="Embed" ProgID="Equation.DSMT4" ShapeID="_x0000_i1248" DrawAspect="Content" ObjectID="_1821098940" r:id="rId454"/>
        </w:object>
      </w:r>
      <w:r w:rsidRPr="00845420">
        <w:rPr>
          <w:rFonts w:ascii="Times New Roman" w:hAnsi="Times New Roman" w:cs="Times New Roman"/>
          <w:color w:val="000000"/>
          <w:sz w:val="24"/>
        </w:rPr>
        <w:t>.</w:t>
      </w:r>
    </w:p>
    <w:p w14:paraId="1445D5F7"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ab/>
        <w:t>d)</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32"/>
          <w:sz w:val="24"/>
        </w:rPr>
        <w:object w:dxaOrig="3280" w:dyaOrig="760" w14:anchorId="7BA23E88">
          <v:shape id="_x0000_i1249" type="#_x0000_t75" style="width:163.75pt;height:37.75pt" o:ole="">
            <v:imagedata r:id="rId455" o:title=""/>
          </v:shape>
          <o:OLEObject Type="Embed" ProgID="Equation.DSMT4" ShapeID="_x0000_i1249" DrawAspect="Content" ObjectID="_1821098941" r:id="rId456"/>
        </w:object>
      </w:r>
      <w:r w:rsidRPr="00845420">
        <w:rPr>
          <w:rFonts w:ascii="Times New Roman" w:hAnsi="Times New Roman" w:cs="Times New Roman"/>
          <w:color w:val="000000"/>
          <w:sz w:val="24"/>
        </w:rPr>
        <w:t>.</w:t>
      </w:r>
    </w:p>
    <w:p w14:paraId="562E2BC3"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4451B92C"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a-sai, b-đúng, c-đúng, d-sai.</w:t>
      </w:r>
    </w:p>
    <w:p w14:paraId="0E39A4F4"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ab/>
        <w:t>a)</w:t>
      </w:r>
      <w:r w:rsidRPr="00845420">
        <w:rPr>
          <w:rFonts w:ascii="Times New Roman" w:hAnsi="Times New Roman" w:cs="Times New Roman"/>
          <w:color w:val="000000"/>
          <w:sz w:val="24"/>
        </w:rPr>
        <w:t xml:space="preserve"> Khẳng định đã cho là khẳng định sai.</w:t>
      </w:r>
    </w:p>
    <w:p w14:paraId="5479E18E"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Đặt </w:t>
      </w:r>
      <w:r w:rsidRPr="00845420">
        <w:rPr>
          <w:rFonts w:ascii="Times New Roman" w:hAnsi="Times New Roman" w:cs="Times New Roman"/>
          <w:color w:val="000000"/>
          <w:position w:val="-32"/>
          <w:sz w:val="24"/>
        </w:rPr>
        <w:object w:dxaOrig="2620" w:dyaOrig="760" w14:anchorId="1A45CFC9">
          <v:shape id="_x0000_i1250" type="#_x0000_t75" style="width:130.65pt;height:37.75pt" o:ole="">
            <v:imagedata r:id="rId457" o:title=""/>
          </v:shape>
          <o:OLEObject Type="Embed" ProgID="Equation.DSMT4" ShapeID="_x0000_i1250" DrawAspect="Content" ObjectID="_1821098942" r:id="rId458"/>
        </w:object>
      </w:r>
      <w:r w:rsidRPr="00845420">
        <w:rPr>
          <w:rFonts w:ascii="Times New Roman" w:hAnsi="Times New Roman" w:cs="Times New Roman"/>
          <w:color w:val="000000"/>
          <w:sz w:val="24"/>
        </w:rPr>
        <w:t>, ta có hệ phương trình:</w:t>
      </w:r>
    </w:p>
    <w:p w14:paraId="62CEF846"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color w:val="000000"/>
          <w:position w:val="-30"/>
          <w:sz w:val="24"/>
        </w:rPr>
        <w:object w:dxaOrig="1520" w:dyaOrig="720" w14:anchorId="0341068C">
          <v:shape id="_x0000_i1251" type="#_x0000_t75" style="width:76.05pt;height:36pt" o:ole="">
            <v:imagedata r:id="rId459" o:title=""/>
          </v:shape>
          <o:OLEObject Type="Embed" ProgID="Equation.DSMT4" ShapeID="_x0000_i1251" DrawAspect="Content" ObjectID="_1821098943" r:id="rId460"/>
        </w:object>
      </w:r>
      <w:r w:rsidRPr="00845420">
        <w:rPr>
          <w:rFonts w:ascii="Times New Roman" w:hAnsi="Times New Roman" w:cs="Times New Roman"/>
          <w:color w:val="000000"/>
          <w:position w:val="-32"/>
          <w:sz w:val="24"/>
        </w:rPr>
        <w:object w:dxaOrig="4099" w:dyaOrig="760" w14:anchorId="70A4E8FF">
          <v:shape id="_x0000_i1252" type="#_x0000_t75" style="width:204.95pt;height:37.75pt" o:ole="">
            <v:imagedata r:id="rId461" o:title=""/>
          </v:shape>
          <o:OLEObject Type="Embed" ProgID="Equation.DSMT4" ShapeID="_x0000_i1252" DrawAspect="Content" ObjectID="_1821098944" r:id="rId462"/>
        </w:object>
      </w:r>
    </w:p>
    <w:p w14:paraId="391780A7"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ab/>
        <w:t>b)</w:t>
      </w:r>
      <w:r w:rsidRPr="00845420">
        <w:rPr>
          <w:rFonts w:ascii="Times New Roman" w:hAnsi="Times New Roman" w:cs="Times New Roman"/>
          <w:color w:val="000000"/>
          <w:sz w:val="24"/>
        </w:rPr>
        <w:t xml:space="preserve"> Khẳng định đã cho là khẳng định đúng.</w:t>
      </w:r>
    </w:p>
    <w:p w14:paraId="55AF5DBC"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color w:val="000000"/>
          <w:position w:val="-32"/>
          <w:sz w:val="24"/>
        </w:rPr>
        <w:object w:dxaOrig="1300" w:dyaOrig="760" w14:anchorId="018B6B10">
          <v:shape id="_x0000_i1253" type="#_x0000_t75" style="width:65.05pt;height:37.75pt" o:ole="">
            <v:imagedata r:id="rId463" o:title=""/>
          </v:shape>
          <o:OLEObject Type="Embed" ProgID="Equation.DSMT4" ShapeID="_x0000_i1253" DrawAspect="Content" ObjectID="_1821098945" r:id="rId464"/>
        </w:object>
      </w:r>
      <w:r w:rsidRPr="00845420">
        <w:rPr>
          <w:rFonts w:ascii="Times New Roman" w:hAnsi="Times New Roman" w:cs="Times New Roman"/>
          <w:color w:val="000000"/>
          <w:sz w:val="24"/>
        </w:rPr>
        <w:t>.</w:t>
      </w:r>
    </w:p>
    <w:p w14:paraId="43ABD1AF"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ab/>
        <w:t>c)</w:t>
      </w:r>
      <w:r w:rsidRPr="00845420">
        <w:rPr>
          <w:rFonts w:ascii="Times New Roman" w:hAnsi="Times New Roman" w:cs="Times New Roman"/>
          <w:color w:val="000000"/>
          <w:sz w:val="24"/>
        </w:rPr>
        <w:t xml:space="preserve"> Khẳng định đã cho là khẳng định đúng.</w:t>
      </w:r>
    </w:p>
    <w:p w14:paraId="3197FEFE"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32"/>
          <w:sz w:val="24"/>
        </w:rPr>
        <w:object w:dxaOrig="3120" w:dyaOrig="760" w14:anchorId="5C9708EC">
          <v:shape id="_x0000_i1254" type="#_x0000_t75" style="width:156.2pt;height:37.75pt" o:ole="">
            <v:imagedata r:id="rId465" o:title=""/>
          </v:shape>
          <o:OLEObject Type="Embed" ProgID="Equation.DSMT4" ShapeID="_x0000_i1254" DrawAspect="Content" ObjectID="_1821098946" r:id="rId466"/>
        </w:object>
      </w:r>
    </w:p>
    <w:p w14:paraId="2F1E16A3"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color w:val="000000"/>
          <w:position w:val="-32"/>
          <w:sz w:val="24"/>
        </w:rPr>
        <w:object w:dxaOrig="4560" w:dyaOrig="760" w14:anchorId="293E23D9">
          <v:shape id="_x0000_i1255" type="#_x0000_t75" style="width:228.2pt;height:37.75pt" o:ole="">
            <v:imagedata r:id="rId467" o:title=""/>
          </v:shape>
          <o:OLEObject Type="Embed" ProgID="Equation.DSMT4" ShapeID="_x0000_i1255" DrawAspect="Content" ObjectID="_1821098947" r:id="rId468"/>
        </w:object>
      </w:r>
    </w:p>
    <w:p w14:paraId="3057462E"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ab/>
        <w:t>d)</w:t>
      </w:r>
      <w:r w:rsidRPr="00845420">
        <w:rPr>
          <w:rFonts w:ascii="Times New Roman" w:hAnsi="Times New Roman" w:cs="Times New Roman"/>
          <w:color w:val="000000"/>
          <w:sz w:val="24"/>
        </w:rPr>
        <w:t xml:space="preserve"> Khẳng định đã cho là khẳng định đúng.</w:t>
      </w:r>
    </w:p>
    <w:p w14:paraId="1F2C19D2"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32"/>
          <w:sz w:val="24"/>
        </w:rPr>
        <w:object w:dxaOrig="2659" w:dyaOrig="760" w14:anchorId="4FF2002A">
          <v:shape id="_x0000_i1256" type="#_x0000_t75" style="width:132.95pt;height:37.75pt" o:ole="">
            <v:imagedata r:id="rId469" o:title=""/>
          </v:shape>
          <o:OLEObject Type="Embed" ProgID="Equation.DSMT4" ShapeID="_x0000_i1256" DrawAspect="Content" ObjectID="_1821098948" r:id="rId470"/>
        </w:object>
      </w:r>
      <w:r w:rsidRPr="00845420">
        <w:rPr>
          <w:rFonts w:ascii="Times New Roman" w:hAnsi="Times New Roman" w:cs="Times New Roman"/>
          <w:color w:val="000000"/>
          <w:position w:val="-32"/>
          <w:sz w:val="24"/>
        </w:rPr>
        <w:object w:dxaOrig="3720" w:dyaOrig="760" w14:anchorId="11FD3E47">
          <v:shape id="_x0000_i1257" type="#_x0000_t75" style="width:185.8pt;height:37.75pt" o:ole="">
            <v:imagedata r:id="rId471" o:title=""/>
          </v:shape>
          <o:OLEObject Type="Embed" ProgID="Equation.DSMT4" ShapeID="_x0000_i1257" DrawAspect="Content" ObjectID="_1821098949" r:id="rId472"/>
        </w:object>
      </w:r>
      <w:r w:rsidRPr="00845420">
        <w:rPr>
          <w:rFonts w:ascii="Times New Roman" w:hAnsi="Times New Roman" w:cs="Times New Roman"/>
          <w:color w:val="000000"/>
          <w:position w:val="-24"/>
          <w:sz w:val="24"/>
        </w:rPr>
        <w:object w:dxaOrig="2020" w:dyaOrig="620" w14:anchorId="3B4AD64D">
          <v:shape id="_x0000_i1258" type="#_x0000_t75" style="width:101.05pt;height:31.35pt" o:ole="">
            <v:imagedata r:id="rId473" o:title=""/>
          </v:shape>
          <o:OLEObject Type="Embed" ProgID="Equation.DSMT4" ShapeID="_x0000_i1258" DrawAspect="Content" ObjectID="_1821098950" r:id="rId474"/>
        </w:object>
      </w:r>
      <w:r w:rsidRPr="00845420">
        <w:rPr>
          <w:rFonts w:ascii="Times New Roman" w:hAnsi="Times New Roman" w:cs="Times New Roman"/>
          <w:color w:val="000000"/>
          <w:sz w:val="24"/>
        </w:rPr>
        <w:t>.</w:t>
      </w:r>
    </w:p>
    <w:p w14:paraId="79E74F39"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2.</w:t>
      </w:r>
      <w:r w:rsidRPr="00845420">
        <w:rPr>
          <w:rFonts w:ascii="Times New Roman" w:hAnsi="Times New Roman" w:cs="Times New Roman"/>
          <w:color w:val="000000"/>
          <w:sz w:val="24"/>
        </w:rPr>
        <w:t xml:space="preserve"> Trong không gian </w:t>
      </w:r>
      <w:r w:rsidRPr="00845420">
        <w:rPr>
          <w:rFonts w:ascii="Times New Roman" w:hAnsi="Times New Roman" w:cs="Times New Roman"/>
          <w:color w:val="000000"/>
          <w:position w:val="-10"/>
          <w:sz w:val="24"/>
        </w:rPr>
        <w:object w:dxaOrig="560" w:dyaOrig="320" w14:anchorId="410C1DC4">
          <v:shape id="_x0000_i1259" type="#_x0000_t75" style="width:27.85pt;height:16.25pt" o:ole="">
            <v:imagedata r:id="rId475" o:title=""/>
          </v:shape>
          <o:OLEObject Type="Embed" ProgID="Equation.DSMT4" ShapeID="_x0000_i1259" DrawAspect="Content" ObjectID="_1821098951" r:id="rId476"/>
        </w:object>
      </w:r>
      <w:r w:rsidRPr="00845420">
        <w:rPr>
          <w:rFonts w:ascii="Times New Roman" w:hAnsi="Times New Roman" w:cs="Times New Roman"/>
          <w:color w:val="000000"/>
          <w:sz w:val="24"/>
        </w:rPr>
        <w:t xml:space="preserve">, cho mặt phẳng </w:t>
      </w:r>
      <w:r w:rsidRPr="00845420">
        <w:rPr>
          <w:rFonts w:ascii="Times New Roman" w:hAnsi="Times New Roman" w:cs="Times New Roman"/>
          <w:color w:val="000000"/>
          <w:position w:val="-10"/>
          <w:sz w:val="24"/>
        </w:rPr>
        <w:object w:dxaOrig="400" w:dyaOrig="320" w14:anchorId="08DEC139">
          <v:shape id="_x0000_i1260" type="#_x0000_t75" style="width:19.75pt;height:16.25pt" o:ole="">
            <v:imagedata r:id="rId477" o:title=""/>
          </v:shape>
          <o:OLEObject Type="Embed" ProgID="Equation.DSMT4" ShapeID="_x0000_i1260" DrawAspect="Content" ObjectID="_1821098952" r:id="rId478"/>
        </w:object>
      </w:r>
      <w:r w:rsidRPr="00845420">
        <w:rPr>
          <w:rFonts w:ascii="Times New Roman" w:hAnsi="Times New Roman" w:cs="Times New Roman"/>
          <w:color w:val="000000"/>
          <w:sz w:val="24"/>
        </w:rPr>
        <w:t xml:space="preserve"> có phương trình </w:t>
      </w:r>
      <w:r w:rsidRPr="00845420">
        <w:rPr>
          <w:rFonts w:ascii="Times New Roman" w:hAnsi="Times New Roman" w:cs="Times New Roman"/>
          <w:color w:val="000000"/>
          <w:position w:val="-10"/>
          <w:sz w:val="24"/>
        </w:rPr>
        <w:object w:dxaOrig="2120" w:dyaOrig="320" w14:anchorId="64A75317">
          <v:shape id="_x0000_i1261" type="#_x0000_t75" style="width:106.25pt;height:16.25pt" o:ole="">
            <v:imagedata r:id="rId479" o:title=""/>
          </v:shape>
          <o:OLEObject Type="Embed" ProgID="Equation.DSMT4" ShapeID="_x0000_i1261" DrawAspect="Content" ObjectID="_1821098953" r:id="rId480"/>
        </w:object>
      </w:r>
      <w:r w:rsidRPr="00845420">
        <w:rPr>
          <w:rFonts w:ascii="Times New Roman" w:hAnsi="Times New Roman" w:cs="Times New Roman"/>
          <w:color w:val="000000"/>
          <w:sz w:val="24"/>
        </w:rPr>
        <w:t>. Xét tính đúng-sai của các khẳng định sau</w:t>
      </w:r>
    </w:p>
    <w:p w14:paraId="39D737EA"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b/>
          <w:color w:val="000000"/>
          <w:sz w:val="24"/>
        </w:rPr>
        <w:tab/>
      </w:r>
      <w:r w:rsidRPr="00845420">
        <w:rPr>
          <w:rFonts w:ascii="Times New Roman" w:hAnsi="Times New Roman" w:cs="Times New Roman"/>
          <w:b/>
          <w:color w:val="FF0000"/>
          <w:sz w:val="24"/>
        </w:rPr>
        <w:t>a)</w: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1640" w:dyaOrig="320" w14:anchorId="022B79B8">
          <v:shape id="_x0000_i1262" type="#_x0000_t75" style="width:82.45pt;height:16.25pt" o:ole="">
            <v:imagedata r:id="rId481" o:title=""/>
          </v:shape>
          <o:OLEObject Type="Embed" ProgID="Equation.DSMT4" ShapeID="_x0000_i1262" DrawAspect="Content" ObjectID="_1821098954" r:id="rId482"/>
        </w:object>
      </w:r>
      <w:r w:rsidRPr="00845420">
        <w:rPr>
          <w:rFonts w:ascii="Times New Roman" w:hAnsi="Times New Roman" w:cs="Times New Roman"/>
          <w:color w:val="000000"/>
          <w:sz w:val="24"/>
        </w:rPr>
        <w:t xml:space="preserve"> là một véctơ pháp tuyến của </w:t>
      </w:r>
      <w:r w:rsidRPr="00845420">
        <w:rPr>
          <w:rFonts w:ascii="Times New Roman" w:hAnsi="Times New Roman" w:cs="Times New Roman"/>
          <w:color w:val="000000"/>
          <w:position w:val="-10"/>
          <w:sz w:val="24"/>
        </w:rPr>
        <w:object w:dxaOrig="400" w:dyaOrig="320" w14:anchorId="58E92B95">
          <v:shape id="_x0000_i1263" type="#_x0000_t75" style="width:19.75pt;height:16.25pt" o:ole="">
            <v:imagedata r:id="rId483" o:title=""/>
          </v:shape>
          <o:OLEObject Type="Embed" ProgID="Equation.DSMT4" ShapeID="_x0000_i1263" DrawAspect="Content" ObjectID="_1821098955" r:id="rId484"/>
        </w:object>
      </w:r>
      <w:r w:rsidRPr="00845420">
        <w:rPr>
          <w:rFonts w:ascii="Times New Roman" w:hAnsi="Times New Roman" w:cs="Times New Roman"/>
          <w:color w:val="000000"/>
          <w:sz w:val="24"/>
        </w:rPr>
        <w:t>.</w:t>
      </w:r>
    </w:p>
    <w:p w14:paraId="1088EFBE"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b/>
          <w:color w:val="000000"/>
          <w:sz w:val="24"/>
        </w:rPr>
        <w:tab/>
        <w:t>b)</w:t>
      </w:r>
      <w:r w:rsidRPr="00845420">
        <w:rPr>
          <w:rFonts w:ascii="Times New Roman" w:hAnsi="Times New Roman" w:cs="Times New Roman"/>
          <w:color w:val="000000"/>
          <w:sz w:val="24"/>
        </w:rPr>
        <w:t xml:space="preserve"> Điểm </w:t>
      </w:r>
      <w:r w:rsidRPr="00845420">
        <w:rPr>
          <w:rFonts w:ascii="Times New Roman" w:hAnsi="Times New Roman" w:cs="Times New Roman"/>
          <w:color w:val="000000"/>
          <w:position w:val="-10"/>
          <w:sz w:val="24"/>
        </w:rPr>
        <w:object w:dxaOrig="1060" w:dyaOrig="320" w14:anchorId="0439E5A0">
          <v:shape id="_x0000_i1264" type="#_x0000_t75" style="width:52.85pt;height:16.25pt" o:ole="">
            <v:imagedata r:id="rId485" o:title=""/>
          </v:shape>
          <o:OLEObject Type="Embed" ProgID="Equation.DSMT4" ShapeID="_x0000_i1264" DrawAspect="Content" ObjectID="_1821098956" r:id="rId486"/>
        </w:object>
      </w:r>
      <w:r w:rsidRPr="00845420">
        <w:rPr>
          <w:rFonts w:ascii="Times New Roman" w:hAnsi="Times New Roman" w:cs="Times New Roman"/>
          <w:color w:val="000000"/>
          <w:sz w:val="24"/>
        </w:rPr>
        <w:t xml:space="preserve"> thuộc mặt phẳng </w:t>
      </w:r>
      <w:r w:rsidRPr="00845420">
        <w:rPr>
          <w:rFonts w:ascii="Times New Roman" w:hAnsi="Times New Roman" w:cs="Times New Roman"/>
          <w:color w:val="000000"/>
          <w:position w:val="-10"/>
          <w:sz w:val="24"/>
        </w:rPr>
        <w:object w:dxaOrig="400" w:dyaOrig="320" w14:anchorId="3C2AE439">
          <v:shape id="_x0000_i1265" type="#_x0000_t75" style="width:19.75pt;height:16.25pt" o:ole="">
            <v:imagedata r:id="rId487" o:title=""/>
          </v:shape>
          <o:OLEObject Type="Embed" ProgID="Equation.DSMT4" ShapeID="_x0000_i1265" DrawAspect="Content" ObjectID="_1821098957" r:id="rId488"/>
        </w:object>
      </w:r>
      <w:r w:rsidRPr="00845420">
        <w:rPr>
          <w:rFonts w:ascii="Times New Roman" w:hAnsi="Times New Roman" w:cs="Times New Roman"/>
          <w:color w:val="000000"/>
          <w:sz w:val="24"/>
        </w:rPr>
        <w:t>.</w:t>
      </w:r>
    </w:p>
    <w:p w14:paraId="7061F66E"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b/>
          <w:color w:val="000000"/>
          <w:sz w:val="24"/>
        </w:rPr>
        <w:tab/>
      </w:r>
      <w:r w:rsidRPr="00845420">
        <w:rPr>
          <w:rFonts w:ascii="Times New Roman" w:hAnsi="Times New Roman" w:cs="Times New Roman"/>
          <w:b/>
          <w:color w:val="FF0000"/>
          <w:sz w:val="24"/>
        </w:rPr>
        <w:t>c)</w:t>
      </w:r>
      <w:r w:rsidRPr="00845420">
        <w:rPr>
          <w:rFonts w:ascii="Times New Roman" w:hAnsi="Times New Roman" w:cs="Times New Roman"/>
          <w:color w:val="000000"/>
          <w:sz w:val="24"/>
        </w:rPr>
        <w:t xml:space="preserve">  Mặt phẳng </w:t>
      </w:r>
      <w:r w:rsidRPr="00845420">
        <w:rPr>
          <w:rFonts w:ascii="Times New Roman" w:hAnsi="Times New Roman" w:cs="Times New Roman"/>
          <w:color w:val="000000"/>
          <w:position w:val="-10"/>
          <w:sz w:val="24"/>
        </w:rPr>
        <w:object w:dxaOrig="400" w:dyaOrig="320" w14:anchorId="548221EB">
          <v:shape id="_x0000_i1266" type="#_x0000_t75" style="width:19.75pt;height:16.25pt" o:ole="">
            <v:imagedata r:id="rId489" o:title=""/>
          </v:shape>
          <o:OLEObject Type="Embed" ProgID="Equation.DSMT4" ShapeID="_x0000_i1266" DrawAspect="Content" ObjectID="_1821098958" r:id="rId490"/>
        </w:object>
      </w:r>
      <w:r w:rsidRPr="00845420">
        <w:rPr>
          <w:rFonts w:ascii="Times New Roman" w:hAnsi="Times New Roman" w:cs="Times New Roman"/>
          <w:color w:val="000000"/>
          <w:sz w:val="24"/>
        </w:rPr>
        <w:t xml:space="preserve"> và mặt phẳng </w:t>
      </w:r>
      <w:r w:rsidRPr="00845420">
        <w:rPr>
          <w:rFonts w:ascii="Times New Roman" w:hAnsi="Times New Roman" w:cs="Times New Roman"/>
          <w:color w:val="000000"/>
          <w:position w:val="-10"/>
          <w:sz w:val="24"/>
        </w:rPr>
        <w:object w:dxaOrig="2860" w:dyaOrig="320" w14:anchorId="1F5C0B97">
          <v:shape id="_x0000_i1267" type="#_x0000_t75" style="width:142.85pt;height:16.25pt" o:ole="">
            <v:imagedata r:id="rId491" o:title=""/>
          </v:shape>
          <o:OLEObject Type="Embed" ProgID="Equation.DSMT4" ShapeID="_x0000_i1267" DrawAspect="Content" ObjectID="_1821098959" r:id="rId492"/>
        </w:object>
      </w:r>
      <w:r w:rsidRPr="00845420">
        <w:rPr>
          <w:rFonts w:ascii="Times New Roman" w:hAnsi="Times New Roman" w:cs="Times New Roman"/>
          <w:color w:val="000000"/>
          <w:sz w:val="24"/>
        </w:rPr>
        <w:t xml:space="preserve"> song song nhau.</w:t>
      </w:r>
    </w:p>
    <w:p w14:paraId="7937D2D1"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lastRenderedPageBreak/>
        <w:tab/>
      </w:r>
      <w:r w:rsidRPr="00845420">
        <w:rPr>
          <w:rFonts w:ascii="Times New Roman" w:hAnsi="Times New Roman" w:cs="Times New Roman"/>
          <w:b/>
          <w:color w:val="FF0000"/>
          <w:sz w:val="24"/>
        </w:rPr>
        <w:t>d)</w:t>
      </w:r>
      <w:r w:rsidRPr="00845420">
        <w:rPr>
          <w:rFonts w:ascii="Times New Roman" w:hAnsi="Times New Roman" w:cs="Times New Roman"/>
          <w:color w:val="000000"/>
          <w:sz w:val="24"/>
        </w:rPr>
        <w:t xml:space="preserve">  Mặt phẳng </w:t>
      </w:r>
      <w:r w:rsidRPr="00845420">
        <w:rPr>
          <w:rFonts w:ascii="Times New Roman" w:hAnsi="Times New Roman" w:cs="Times New Roman"/>
          <w:color w:val="000000"/>
          <w:position w:val="-10"/>
          <w:sz w:val="24"/>
        </w:rPr>
        <w:object w:dxaOrig="400" w:dyaOrig="320" w14:anchorId="293563D1">
          <v:shape id="_x0000_i1268" type="#_x0000_t75" style="width:19.75pt;height:16.25pt" o:ole="">
            <v:imagedata r:id="rId493" o:title=""/>
          </v:shape>
          <o:OLEObject Type="Embed" ProgID="Equation.DSMT4" ShapeID="_x0000_i1268" DrawAspect="Content" ObjectID="_1821098960" r:id="rId494"/>
        </w:object>
      </w:r>
      <w:r w:rsidRPr="00845420">
        <w:rPr>
          <w:rFonts w:ascii="Times New Roman" w:hAnsi="Times New Roman" w:cs="Times New Roman"/>
          <w:color w:val="000000"/>
          <w:sz w:val="24"/>
        </w:rPr>
        <w:t xml:space="preserve"> đi qua hai điểm </w:t>
      </w:r>
      <w:r w:rsidRPr="00845420">
        <w:rPr>
          <w:rFonts w:ascii="Times New Roman" w:hAnsi="Times New Roman" w:cs="Times New Roman"/>
          <w:color w:val="000000"/>
          <w:position w:val="-10"/>
          <w:sz w:val="24"/>
        </w:rPr>
        <w:object w:dxaOrig="2360" w:dyaOrig="320" w14:anchorId="0043191A">
          <v:shape id="_x0000_i1269" type="#_x0000_t75" style="width:117.85pt;height:16.25pt" o:ole="">
            <v:imagedata r:id="rId495" o:title=""/>
          </v:shape>
          <o:OLEObject Type="Embed" ProgID="Equation.DSMT4" ShapeID="_x0000_i1269" DrawAspect="Content" ObjectID="_1821098961" r:id="rId496"/>
        </w:object>
      </w:r>
      <w:r w:rsidRPr="00845420">
        <w:rPr>
          <w:rFonts w:ascii="Times New Roman" w:hAnsi="Times New Roman" w:cs="Times New Roman"/>
          <w:color w:val="000000"/>
          <w:sz w:val="24"/>
        </w:rPr>
        <w:t xml:space="preserve"> và vuông góc với </w:t>
      </w:r>
      <w:r w:rsidRPr="00845420">
        <w:rPr>
          <w:rFonts w:ascii="Times New Roman" w:hAnsi="Times New Roman" w:cs="Times New Roman"/>
          <w:color w:val="000000"/>
          <w:position w:val="-10"/>
          <w:sz w:val="24"/>
        </w:rPr>
        <w:object w:dxaOrig="400" w:dyaOrig="320" w14:anchorId="2926BB8F">
          <v:shape id="_x0000_i1270" type="#_x0000_t75" style="width:19.75pt;height:16.25pt" o:ole="">
            <v:imagedata r:id="rId497" o:title=""/>
          </v:shape>
          <o:OLEObject Type="Embed" ProgID="Equation.DSMT4" ShapeID="_x0000_i1270" DrawAspect="Content" ObjectID="_1821098962" r:id="rId498"/>
        </w:object>
      </w:r>
      <w:r w:rsidRPr="00845420">
        <w:rPr>
          <w:rFonts w:ascii="Times New Roman" w:hAnsi="Times New Roman" w:cs="Times New Roman"/>
          <w:color w:val="000000"/>
          <w:sz w:val="24"/>
        </w:rPr>
        <w:t xml:space="preserve"> có phương trình là </w:t>
      </w:r>
      <w:r w:rsidRPr="00845420">
        <w:rPr>
          <w:rFonts w:ascii="Times New Roman" w:hAnsi="Times New Roman" w:cs="Times New Roman"/>
          <w:color w:val="000000"/>
          <w:position w:val="-10"/>
          <w:sz w:val="24"/>
        </w:rPr>
        <w:object w:dxaOrig="2700" w:dyaOrig="320" w14:anchorId="4DF630DF">
          <v:shape id="_x0000_i1271" type="#_x0000_t75" style="width:135.3pt;height:16.25pt" o:ole="">
            <v:imagedata r:id="rId499" o:title=""/>
          </v:shape>
          <o:OLEObject Type="Embed" ProgID="Equation.DSMT4" ShapeID="_x0000_i1271" DrawAspect="Content" ObjectID="_1821098963" r:id="rId500"/>
        </w:object>
      </w:r>
      <w:r w:rsidRPr="00845420">
        <w:rPr>
          <w:rFonts w:ascii="Times New Roman" w:hAnsi="Times New Roman" w:cs="Times New Roman"/>
          <w:color w:val="000000"/>
          <w:sz w:val="24"/>
        </w:rPr>
        <w:t>.</w:t>
      </w:r>
    </w:p>
    <w:p w14:paraId="6D9F9BAD"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1F243083"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a-đúng, b-sai, c-đúng, d-đúng.</w:t>
      </w:r>
    </w:p>
    <w:p w14:paraId="4A65E463"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ab/>
        <w:t>a)</w:t>
      </w:r>
      <w:r w:rsidRPr="00845420">
        <w:rPr>
          <w:rFonts w:ascii="Times New Roman" w:hAnsi="Times New Roman" w:cs="Times New Roman"/>
          <w:color w:val="000000"/>
          <w:sz w:val="24"/>
        </w:rPr>
        <w:t xml:space="preserve"> Khẳng định đã cho là khẳng định đúng.</w:t>
      </w:r>
    </w:p>
    <w:p w14:paraId="41F778CA"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color w:val="000000"/>
          <w:position w:val="-10"/>
          <w:sz w:val="24"/>
        </w:rPr>
        <w:object w:dxaOrig="1640" w:dyaOrig="320" w14:anchorId="78BDADA8">
          <v:shape id="_x0000_i1272" type="#_x0000_t75" style="width:82.45pt;height:16.25pt" o:ole="">
            <v:imagedata r:id="rId501" o:title=""/>
          </v:shape>
          <o:OLEObject Type="Embed" ProgID="Equation.DSMT4" ShapeID="_x0000_i1272" DrawAspect="Content" ObjectID="_1821098964" r:id="rId502"/>
        </w:object>
      </w:r>
      <w:r w:rsidRPr="00845420">
        <w:rPr>
          <w:rFonts w:ascii="Times New Roman" w:hAnsi="Times New Roman" w:cs="Times New Roman"/>
          <w:color w:val="000000"/>
          <w:sz w:val="24"/>
        </w:rPr>
        <w:t xml:space="preserve"> là một véctơ pháp tuyến của </w:t>
      </w:r>
      <w:r w:rsidRPr="00845420">
        <w:rPr>
          <w:rFonts w:ascii="Times New Roman" w:hAnsi="Times New Roman" w:cs="Times New Roman"/>
          <w:color w:val="000000"/>
          <w:position w:val="-10"/>
          <w:sz w:val="24"/>
        </w:rPr>
        <w:object w:dxaOrig="400" w:dyaOrig="320" w14:anchorId="1FBBED49">
          <v:shape id="_x0000_i1273" type="#_x0000_t75" style="width:19.75pt;height:16.25pt" o:ole="">
            <v:imagedata r:id="rId503" o:title=""/>
          </v:shape>
          <o:OLEObject Type="Embed" ProgID="Equation.DSMT4" ShapeID="_x0000_i1273" DrawAspect="Content" ObjectID="_1821098965" r:id="rId504"/>
        </w:object>
      </w:r>
    </w:p>
    <w:p w14:paraId="4DE1BA85"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ab/>
        <w:t>b)</w:t>
      </w:r>
      <w:r w:rsidRPr="00845420">
        <w:rPr>
          <w:rFonts w:ascii="Times New Roman" w:hAnsi="Times New Roman" w:cs="Times New Roman"/>
          <w:color w:val="000000"/>
          <w:sz w:val="24"/>
        </w:rPr>
        <w:t xml:space="preserve"> Khẳng định đã cho là khẳng định sai.</w:t>
      </w:r>
    </w:p>
    <w:p w14:paraId="67BD51B0"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color w:val="000000"/>
          <w:sz w:val="24"/>
        </w:rPr>
        <w:t xml:space="preserve">Tọa độ điểm </w:t>
      </w:r>
      <w:r w:rsidRPr="00845420">
        <w:rPr>
          <w:rFonts w:ascii="Times New Roman" w:hAnsi="Times New Roman" w:cs="Times New Roman"/>
          <w:color w:val="000000"/>
          <w:position w:val="-10"/>
          <w:sz w:val="24"/>
        </w:rPr>
        <w:object w:dxaOrig="1040" w:dyaOrig="320" w14:anchorId="078AC8B0">
          <v:shape id="_x0000_i1274" type="#_x0000_t75" style="width:52.25pt;height:16.25pt" o:ole="">
            <v:imagedata r:id="rId505" o:title=""/>
          </v:shape>
          <o:OLEObject Type="Embed" ProgID="Equation.DSMT4" ShapeID="_x0000_i1274" DrawAspect="Content" ObjectID="_1821098966" r:id="rId506"/>
        </w:object>
      </w:r>
      <w:r w:rsidRPr="00845420">
        <w:rPr>
          <w:rFonts w:ascii="Times New Roman" w:hAnsi="Times New Roman" w:cs="Times New Roman"/>
          <w:color w:val="000000"/>
          <w:sz w:val="24"/>
        </w:rPr>
        <w:t xml:space="preserve"> không thỏa mãn phương trình </w:t>
      </w:r>
      <w:r w:rsidRPr="00845420">
        <w:rPr>
          <w:rFonts w:ascii="Times New Roman" w:hAnsi="Times New Roman" w:cs="Times New Roman"/>
          <w:color w:val="000000"/>
          <w:position w:val="-10"/>
          <w:sz w:val="24"/>
        </w:rPr>
        <w:object w:dxaOrig="2120" w:dyaOrig="320" w14:anchorId="7241C022">
          <v:shape id="_x0000_i1275" type="#_x0000_t75" style="width:106.25pt;height:16.25pt" o:ole="">
            <v:imagedata r:id="rId507" o:title=""/>
          </v:shape>
          <o:OLEObject Type="Embed" ProgID="Equation.DSMT4" ShapeID="_x0000_i1275" DrawAspect="Content" ObjectID="_1821098967" r:id="rId508"/>
        </w:object>
      </w:r>
      <w:r w:rsidRPr="00845420">
        <w:rPr>
          <w:rFonts w:ascii="Times New Roman" w:hAnsi="Times New Roman" w:cs="Times New Roman"/>
          <w:color w:val="000000"/>
          <w:sz w:val="24"/>
        </w:rPr>
        <w:t xml:space="preserve"> nên điểm </w:t>
      </w:r>
      <w:r w:rsidRPr="00845420">
        <w:rPr>
          <w:rFonts w:ascii="Times New Roman" w:hAnsi="Times New Roman" w:cs="Times New Roman"/>
          <w:color w:val="000000"/>
          <w:position w:val="-6"/>
          <w:sz w:val="24"/>
        </w:rPr>
        <w:object w:dxaOrig="260" w:dyaOrig="279" w14:anchorId="5F74BB08">
          <v:shape id="_x0000_i1276" type="#_x0000_t75" style="width:13.35pt;height:13.95pt" o:ole="">
            <v:imagedata r:id="rId509" o:title=""/>
          </v:shape>
          <o:OLEObject Type="Embed" ProgID="Equation.DSMT4" ShapeID="_x0000_i1276" DrawAspect="Content" ObjectID="_1821098968" r:id="rId510"/>
        </w:object>
      </w:r>
      <w:r w:rsidRPr="00845420">
        <w:rPr>
          <w:rFonts w:ascii="Times New Roman" w:hAnsi="Times New Roman" w:cs="Times New Roman"/>
          <w:color w:val="000000"/>
          <w:sz w:val="24"/>
        </w:rPr>
        <w:t xml:space="preserve"> không thuộc mặt phẳng </w:t>
      </w:r>
      <w:r w:rsidRPr="00845420">
        <w:rPr>
          <w:rFonts w:ascii="Times New Roman" w:hAnsi="Times New Roman" w:cs="Times New Roman"/>
          <w:color w:val="000000"/>
          <w:position w:val="-10"/>
          <w:sz w:val="24"/>
        </w:rPr>
        <w:object w:dxaOrig="400" w:dyaOrig="320" w14:anchorId="1C38044A">
          <v:shape id="_x0000_i1277" type="#_x0000_t75" style="width:19.75pt;height:16.25pt" o:ole="">
            <v:imagedata r:id="rId511" o:title=""/>
          </v:shape>
          <o:OLEObject Type="Embed" ProgID="Equation.DSMT4" ShapeID="_x0000_i1277" DrawAspect="Content" ObjectID="_1821098969" r:id="rId512"/>
        </w:object>
      </w:r>
      <w:r w:rsidRPr="00845420">
        <w:rPr>
          <w:rFonts w:ascii="Times New Roman" w:hAnsi="Times New Roman" w:cs="Times New Roman"/>
          <w:color w:val="000000"/>
          <w:sz w:val="24"/>
        </w:rPr>
        <w:t>.</w:t>
      </w:r>
    </w:p>
    <w:p w14:paraId="64F3B0D1"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ab/>
        <w:t>c)</w:t>
      </w:r>
      <w:r w:rsidRPr="00845420">
        <w:rPr>
          <w:rFonts w:ascii="Times New Roman" w:hAnsi="Times New Roman" w:cs="Times New Roman"/>
          <w:color w:val="000000"/>
          <w:sz w:val="24"/>
        </w:rPr>
        <w:t xml:space="preserve"> Khẳng định đã cho là khẳng định đúng.</w:t>
      </w:r>
    </w:p>
    <w:p w14:paraId="73D320A2"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2"/>
          <w:sz w:val="24"/>
        </w:rPr>
        <w:object w:dxaOrig="3180" w:dyaOrig="400" w14:anchorId="2C095151">
          <v:shape id="_x0000_i1278" type="#_x0000_t75" style="width:159.1pt;height:19.75pt" o:ole="">
            <v:imagedata r:id="rId513" o:title=""/>
          </v:shape>
          <o:OLEObject Type="Embed" ProgID="Equation.DSMT4" ShapeID="_x0000_i1278" DrawAspect="Content" ObjectID="_1821098970" r:id="rId514"/>
        </w:object>
      </w:r>
      <w:r w:rsidRPr="00845420">
        <w:rPr>
          <w:rFonts w:ascii="Times New Roman" w:hAnsi="Times New Roman" w:cs="Times New Roman"/>
          <w:color w:val="000000"/>
          <w:sz w:val="24"/>
        </w:rPr>
        <w:t>.</w:t>
      </w:r>
    </w:p>
    <w:p w14:paraId="0597D779" w14:textId="77777777" w:rsidR="00BB69E2" w:rsidRPr="00845420" w:rsidRDefault="00BB69E2" w:rsidP="00BB69E2">
      <w:pPr>
        <w:spacing w:after="0" w:line="240" w:lineRule="auto"/>
        <w:ind w:left="25"/>
        <w:rPr>
          <w:rFonts w:ascii="Times New Roman" w:hAnsi="Times New Roman" w:cs="Times New Roman"/>
          <w:b/>
          <w:color w:val="000000"/>
          <w:sz w:val="24"/>
        </w:rPr>
      </w:pPr>
      <w:r w:rsidRPr="00845420">
        <w:rPr>
          <w:rFonts w:ascii="Times New Roman" w:hAnsi="Times New Roman" w:cs="Times New Roman"/>
          <w:color w:val="000000"/>
          <w:sz w:val="24"/>
        </w:rPr>
        <w:t xml:space="preserve">Ta có: </w:t>
      </w:r>
      <w:r w:rsidRPr="00845420">
        <w:rPr>
          <w:rFonts w:ascii="Times New Roman" w:hAnsi="Times New Roman" w:cs="Times New Roman"/>
          <w:color w:val="000000"/>
          <w:position w:val="-12"/>
          <w:sz w:val="24"/>
        </w:rPr>
        <w:object w:dxaOrig="920" w:dyaOrig="400" w14:anchorId="7C81605F">
          <v:shape id="_x0000_i1279" type="#_x0000_t75" style="width:45.85pt;height:19.75pt" o:ole="">
            <v:imagedata r:id="rId515" o:title=""/>
          </v:shape>
          <o:OLEObject Type="Embed" ProgID="Equation.DSMT4" ShapeID="_x0000_i1279" DrawAspect="Content" ObjectID="_1821098971" r:id="rId516"/>
        </w:object>
      </w:r>
      <w:r w:rsidRPr="00845420">
        <w:rPr>
          <w:rFonts w:ascii="Times New Roman" w:hAnsi="Times New Roman" w:cs="Times New Roman"/>
          <w:color w:val="000000"/>
          <w:sz w:val="24"/>
        </w:rPr>
        <w:t xml:space="preserve"> và </w:t>
      </w:r>
      <w:r w:rsidRPr="00845420">
        <w:rPr>
          <w:rFonts w:ascii="Times New Roman" w:hAnsi="Times New Roman" w:cs="Times New Roman"/>
          <w:color w:val="000000"/>
          <w:position w:val="-6"/>
          <w:sz w:val="24"/>
        </w:rPr>
        <w:object w:dxaOrig="1080" w:dyaOrig="279" w14:anchorId="0A5B1573">
          <v:shape id="_x0000_i1280" type="#_x0000_t75" style="width:54pt;height:13.95pt" o:ole="">
            <v:imagedata r:id="rId517" o:title=""/>
          </v:shape>
          <o:OLEObject Type="Embed" ProgID="Equation.DSMT4" ShapeID="_x0000_i1280" DrawAspect="Content" ObjectID="_1821098972" r:id="rId518"/>
        </w:object>
      </w:r>
      <w:r w:rsidRPr="00845420">
        <w:rPr>
          <w:rFonts w:ascii="Times New Roman" w:hAnsi="Times New Roman" w:cs="Times New Roman"/>
          <w:color w:val="000000"/>
          <w:sz w:val="24"/>
        </w:rPr>
        <w:t xml:space="preserve"> nên  </w:t>
      </w:r>
      <w:r w:rsidRPr="00845420">
        <w:rPr>
          <w:rFonts w:ascii="Times New Roman" w:hAnsi="Times New Roman" w:cs="Times New Roman"/>
          <w:color w:val="000000"/>
          <w:position w:val="-10"/>
          <w:sz w:val="24"/>
        </w:rPr>
        <w:object w:dxaOrig="400" w:dyaOrig="320" w14:anchorId="635296D8">
          <v:shape id="_x0000_i1281" type="#_x0000_t75" style="width:19.75pt;height:16.25pt" o:ole="">
            <v:imagedata r:id="rId519" o:title=""/>
          </v:shape>
          <o:OLEObject Type="Embed" ProgID="Equation.DSMT4" ShapeID="_x0000_i1281" DrawAspect="Content" ObjectID="_1821098973" r:id="rId520"/>
        </w:object>
      </w:r>
      <w:r w:rsidRPr="00845420">
        <w:rPr>
          <w:rFonts w:ascii="Times New Roman" w:hAnsi="Times New Roman" w:cs="Times New Roman"/>
          <w:color w:val="000000"/>
          <w:sz w:val="24"/>
        </w:rPr>
        <w:t xml:space="preserve"> và </w:t>
      </w:r>
      <w:r w:rsidRPr="00845420">
        <w:rPr>
          <w:rFonts w:ascii="Times New Roman" w:hAnsi="Times New Roman" w:cs="Times New Roman"/>
          <w:color w:val="000000"/>
          <w:position w:val="-10"/>
          <w:sz w:val="24"/>
        </w:rPr>
        <w:object w:dxaOrig="400" w:dyaOrig="320" w14:anchorId="7271D3E7">
          <v:shape id="_x0000_i1282" type="#_x0000_t75" style="width:19.75pt;height:16.25pt" o:ole="">
            <v:imagedata r:id="rId521" o:title=""/>
          </v:shape>
          <o:OLEObject Type="Embed" ProgID="Equation.DSMT4" ShapeID="_x0000_i1282" DrawAspect="Content" ObjectID="_1821098974" r:id="rId522"/>
        </w:object>
      </w:r>
      <w:r w:rsidRPr="00845420">
        <w:rPr>
          <w:rFonts w:ascii="Times New Roman" w:hAnsi="Times New Roman" w:cs="Times New Roman"/>
          <w:color w:val="000000"/>
          <w:sz w:val="24"/>
        </w:rPr>
        <w:t xml:space="preserve"> song song nhau.</w:t>
      </w:r>
    </w:p>
    <w:p w14:paraId="2D31F0BC"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ab/>
        <w:t>d)</w:t>
      </w:r>
      <w:r w:rsidRPr="00845420">
        <w:rPr>
          <w:rFonts w:ascii="Times New Roman" w:hAnsi="Times New Roman" w:cs="Times New Roman"/>
          <w:color w:val="000000"/>
          <w:sz w:val="24"/>
        </w:rPr>
        <w:t xml:space="preserve"> Khẳng định đã cho là khẳng định đúng.</w:t>
      </w:r>
    </w:p>
    <w:p w14:paraId="6FED237A"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2"/>
          <w:sz w:val="24"/>
        </w:rPr>
        <w:object w:dxaOrig="3080" w:dyaOrig="400" w14:anchorId="13DB334A">
          <v:shape id="_x0000_i1283" type="#_x0000_t75" style="width:153.85pt;height:19.75pt" o:ole="">
            <v:imagedata r:id="rId523" o:title=""/>
          </v:shape>
          <o:OLEObject Type="Embed" ProgID="Equation.DSMT4" ShapeID="_x0000_i1283" DrawAspect="Content" ObjectID="_1821098975" r:id="rId524"/>
        </w:object>
      </w:r>
      <w:r w:rsidRPr="00845420">
        <w:rPr>
          <w:rFonts w:ascii="Times New Roman" w:hAnsi="Times New Roman" w:cs="Times New Roman"/>
          <w:color w:val="000000"/>
          <w:sz w:val="24"/>
        </w:rPr>
        <w:t>.</w:t>
      </w:r>
    </w:p>
    <w:p w14:paraId="7776EE96"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Mặt phẳng </w:t>
      </w:r>
      <w:r w:rsidRPr="00845420">
        <w:rPr>
          <w:rFonts w:ascii="Times New Roman" w:hAnsi="Times New Roman" w:cs="Times New Roman"/>
          <w:color w:val="000000"/>
          <w:position w:val="-10"/>
          <w:sz w:val="24"/>
        </w:rPr>
        <w:object w:dxaOrig="400" w:dyaOrig="320" w14:anchorId="5B4B66C9">
          <v:shape id="_x0000_i1284" type="#_x0000_t75" style="width:19.75pt;height:16.25pt" o:ole="">
            <v:imagedata r:id="rId525" o:title=""/>
          </v:shape>
          <o:OLEObject Type="Embed" ProgID="Equation.DSMT4" ShapeID="_x0000_i1284" DrawAspect="Content" ObjectID="_1821098976" r:id="rId526"/>
        </w:object>
      </w:r>
      <w:r w:rsidRPr="00845420">
        <w:rPr>
          <w:rFonts w:ascii="Times New Roman" w:hAnsi="Times New Roman" w:cs="Times New Roman"/>
          <w:color w:val="000000"/>
          <w:sz w:val="24"/>
        </w:rPr>
        <w:t xml:space="preserve"> nhận </w:t>
      </w:r>
      <w:r w:rsidRPr="00845420">
        <w:rPr>
          <w:rFonts w:ascii="Times New Roman" w:hAnsi="Times New Roman" w:cs="Times New Roman"/>
          <w:color w:val="000000"/>
          <w:position w:val="-12"/>
          <w:sz w:val="24"/>
        </w:rPr>
        <w:object w:dxaOrig="740" w:dyaOrig="400" w14:anchorId="76B3231A">
          <v:shape id="_x0000_i1285" type="#_x0000_t75" style="width:37.15pt;height:19.75pt" o:ole="">
            <v:imagedata r:id="rId527" o:title=""/>
          </v:shape>
          <o:OLEObject Type="Embed" ProgID="Equation.DSMT4" ShapeID="_x0000_i1285" DrawAspect="Content" ObjectID="_1821098977" r:id="rId528"/>
        </w:object>
      </w:r>
      <w:r w:rsidRPr="00845420">
        <w:rPr>
          <w:rFonts w:ascii="Times New Roman" w:hAnsi="Times New Roman" w:cs="Times New Roman"/>
          <w:color w:val="000000"/>
          <w:sz w:val="24"/>
        </w:rPr>
        <w:t xml:space="preserve"> làm cặp véctơ chỉ phương.</w:t>
      </w:r>
    </w:p>
    <w:p w14:paraId="28ABE6A8"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2"/>
          <w:sz w:val="24"/>
        </w:rPr>
        <w:object w:dxaOrig="2420" w:dyaOrig="400" w14:anchorId="5156A6D6">
          <v:shape id="_x0000_i1286" type="#_x0000_t75" style="width:121.35pt;height:19.75pt" o:ole="">
            <v:imagedata r:id="rId529" o:title=""/>
          </v:shape>
          <o:OLEObject Type="Embed" ProgID="Equation.DSMT4" ShapeID="_x0000_i1286" DrawAspect="Content" ObjectID="_1821098978" r:id="rId530"/>
        </w:object>
      </w:r>
      <w:r w:rsidRPr="00845420">
        <w:rPr>
          <w:rFonts w:ascii="Times New Roman" w:hAnsi="Times New Roman" w:cs="Times New Roman"/>
          <w:color w:val="000000"/>
          <w:sz w:val="24"/>
        </w:rPr>
        <w:t xml:space="preserve"> là một véctơ pháp tuyến của mặt phẳng </w:t>
      </w:r>
      <w:r w:rsidRPr="00845420">
        <w:rPr>
          <w:rFonts w:ascii="Times New Roman" w:hAnsi="Times New Roman" w:cs="Times New Roman"/>
          <w:color w:val="000000"/>
          <w:position w:val="-10"/>
          <w:sz w:val="24"/>
        </w:rPr>
        <w:object w:dxaOrig="400" w:dyaOrig="320" w14:anchorId="044B4C78">
          <v:shape id="_x0000_i1287" type="#_x0000_t75" style="width:19.75pt;height:16.25pt" o:ole="">
            <v:imagedata r:id="rId531" o:title=""/>
          </v:shape>
          <o:OLEObject Type="Embed" ProgID="Equation.DSMT4" ShapeID="_x0000_i1287" DrawAspect="Content" ObjectID="_1821098979" r:id="rId532"/>
        </w:object>
      </w:r>
      <w:r w:rsidRPr="00845420">
        <w:rPr>
          <w:rFonts w:ascii="Times New Roman" w:hAnsi="Times New Roman" w:cs="Times New Roman"/>
          <w:color w:val="000000"/>
          <w:sz w:val="24"/>
        </w:rPr>
        <w:t>.</w:t>
      </w:r>
    </w:p>
    <w:p w14:paraId="65BC7FBD"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Phương trình </w:t>
      </w:r>
      <w:r w:rsidRPr="00845420">
        <w:rPr>
          <w:rFonts w:ascii="Times New Roman" w:hAnsi="Times New Roman" w:cs="Times New Roman"/>
          <w:color w:val="000000"/>
          <w:position w:val="-10"/>
          <w:sz w:val="24"/>
        </w:rPr>
        <w:object w:dxaOrig="4060" w:dyaOrig="320" w14:anchorId="57C13A36">
          <v:shape id="_x0000_i1288" type="#_x0000_t75" style="width:203.25pt;height:16.25pt" o:ole="">
            <v:imagedata r:id="rId533" o:title=""/>
          </v:shape>
          <o:OLEObject Type="Embed" ProgID="Equation.DSMT4" ShapeID="_x0000_i1288" DrawAspect="Content" ObjectID="_1821098980" r:id="rId534"/>
        </w:objec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3019" w:dyaOrig="320" w14:anchorId="2AE30050">
          <v:shape id="_x0000_i1289" type="#_x0000_t75" style="width:150.95pt;height:16.25pt" o:ole="">
            <v:imagedata r:id="rId535" o:title=""/>
          </v:shape>
          <o:OLEObject Type="Embed" ProgID="Equation.DSMT4" ShapeID="_x0000_i1289" DrawAspect="Content" ObjectID="_1821098981" r:id="rId536"/>
        </w:object>
      </w:r>
      <w:r w:rsidRPr="00845420">
        <w:rPr>
          <w:rFonts w:ascii="Times New Roman" w:hAnsi="Times New Roman" w:cs="Times New Roman"/>
          <w:color w:val="000000"/>
          <w:sz w:val="24"/>
        </w:rPr>
        <w:t>.</w:t>
      </w:r>
    </w:p>
    <w:p w14:paraId="0B7D6528"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PHẦN III. Câu trắc nghiệm trả lời ngắn.</w:t>
      </w:r>
    </w:p>
    <w:p w14:paraId="649E6DCB"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1.</w:t>
      </w:r>
      <w:r w:rsidRPr="00845420">
        <w:rPr>
          <w:rFonts w:ascii="Times New Roman" w:hAnsi="Times New Roman" w:cs="Times New Roman"/>
          <w:color w:val="000000"/>
          <w:sz w:val="24"/>
        </w:rPr>
        <w:t xml:space="preserve"> Biết </w:t>
      </w:r>
      <w:r w:rsidRPr="00845420">
        <w:rPr>
          <w:rFonts w:ascii="Times New Roman" w:hAnsi="Times New Roman" w:cs="Times New Roman"/>
          <w:color w:val="000000"/>
          <w:position w:val="-10"/>
          <w:sz w:val="24"/>
        </w:rPr>
        <w:object w:dxaOrig="540" w:dyaOrig="320" w14:anchorId="618FB69B">
          <v:shape id="_x0000_i1290" type="#_x0000_t75" style="width:27.3pt;height:16.25pt" o:ole="">
            <v:imagedata r:id="rId537" o:title=""/>
          </v:shape>
          <o:OLEObject Type="Embed" ProgID="Equation.DSMT4" ShapeID="_x0000_i1290" DrawAspect="Content" ObjectID="_1821098982" r:id="rId538"/>
        </w:object>
      </w:r>
      <w:r w:rsidRPr="00845420">
        <w:rPr>
          <w:rFonts w:ascii="Times New Roman" w:hAnsi="Times New Roman" w:cs="Times New Roman"/>
          <w:color w:val="000000"/>
          <w:sz w:val="24"/>
        </w:rPr>
        <w:t xml:space="preserve"> là một nguyên hàm của hàm số </w:t>
      </w:r>
      <w:r w:rsidRPr="00845420">
        <w:rPr>
          <w:rFonts w:ascii="Times New Roman" w:hAnsi="Times New Roman" w:cs="Times New Roman"/>
          <w:color w:val="000000"/>
          <w:position w:val="-10"/>
          <w:sz w:val="24"/>
        </w:rPr>
        <w:object w:dxaOrig="1280" w:dyaOrig="360" w14:anchorId="615D4554">
          <v:shape id="_x0000_i1291" type="#_x0000_t75" style="width:63.85pt;height:18pt" o:ole="">
            <v:imagedata r:id="rId539" o:title=""/>
          </v:shape>
          <o:OLEObject Type="Embed" ProgID="Equation.DSMT4" ShapeID="_x0000_i1291" DrawAspect="Content" ObjectID="_1821098983" r:id="rId540"/>
        </w:object>
      </w:r>
      <w:r w:rsidRPr="00845420">
        <w:rPr>
          <w:rFonts w:ascii="Times New Roman" w:hAnsi="Times New Roman" w:cs="Times New Roman"/>
          <w:color w:val="000000"/>
          <w:sz w:val="24"/>
        </w:rPr>
        <w:t xml:space="preserve"> thỏa mãn </w:t>
      </w:r>
      <w:r w:rsidRPr="00845420">
        <w:rPr>
          <w:rFonts w:ascii="Times New Roman" w:hAnsi="Times New Roman" w:cs="Times New Roman"/>
          <w:color w:val="000000"/>
          <w:position w:val="-10"/>
          <w:sz w:val="24"/>
        </w:rPr>
        <w:object w:dxaOrig="1140" w:dyaOrig="320" w14:anchorId="52398C5E">
          <v:shape id="_x0000_i1292" type="#_x0000_t75" style="width:56.9pt;height:16.25pt" o:ole="">
            <v:imagedata r:id="rId541" o:title=""/>
          </v:shape>
          <o:OLEObject Type="Embed" ProgID="Equation.DSMT4" ShapeID="_x0000_i1292" DrawAspect="Content" ObjectID="_1821098984" r:id="rId542"/>
        </w:object>
      </w:r>
      <w:r w:rsidRPr="00845420">
        <w:rPr>
          <w:rFonts w:ascii="Times New Roman" w:hAnsi="Times New Roman" w:cs="Times New Roman"/>
          <w:color w:val="000000"/>
          <w:sz w:val="24"/>
        </w:rPr>
        <w:t xml:space="preserve">. Tính </w:t>
      </w:r>
      <w:r w:rsidRPr="00845420">
        <w:rPr>
          <w:rFonts w:ascii="Times New Roman" w:hAnsi="Times New Roman" w:cs="Times New Roman"/>
          <w:color w:val="000000"/>
          <w:position w:val="-10"/>
          <w:sz w:val="24"/>
        </w:rPr>
        <w:object w:dxaOrig="540" w:dyaOrig="320" w14:anchorId="04CADEB9">
          <v:shape id="_x0000_i1293" type="#_x0000_t75" style="width:27.3pt;height:16.25pt" o:ole="">
            <v:imagedata r:id="rId543" o:title=""/>
          </v:shape>
          <o:OLEObject Type="Embed" ProgID="Equation.DSMT4" ShapeID="_x0000_i1293" DrawAspect="Content" ObjectID="_1821098985" r:id="rId544"/>
        </w:object>
      </w:r>
      <w:r w:rsidRPr="00845420">
        <w:rPr>
          <w:rFonts w:ascii="Times New Roman" w:hAnsi="Times New Roman" w:cs="Times New Roman"/>
          <w:color w:val="000000"/>
          <w:sz w:val="24"/>
        </w:rPr>
        <w:t xml:space="preserve"> (kết quả làm tròn đến hàng phần mười).</w:t>
      </w:r>
    </w:p>
    <w:p w14:paraId="2CE702C7"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356253B3"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6"/>
          <w:sz w:val="24"/>
        </w:rPr>
        <w:object w:dxaOrig="3140" w:dyaOrig="440" w14:anchorId="75CF1A3F">
          <v:shape id="_x0000_i1294" type="#_x0000_t75" style="width:157.35pt;height:22.05pt" o:ole="">
            <v:imagedata r:id="rId545" o:title=""/>
          </v:shape>
          <o:OLEObject Type="Embed" ProgID="Equation.DSMT4" ShapeID="_x0000_i1294" DrawAspect="Content" ObjectID="_1821098986" r:id="rId546"/>
        </w:object>
      </w:r>
      <w:r w:rsidRPr="00845420">
        <w:rPr>
          <w:rFonts w:ascii="Times New Roman" w:hAnsi="Times New Roman" w:cs="Times New Roman"/>
          <w:color w:val="000000"/>
          <w:sz w:val="24"/>
        </w:rPr>
        <w:t>.</w:t>
      </w:r>
    </w:p>
    <w:p w14:paraId="1831D7D7"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0"/>
          <w:sz w:val="24"/>
        </w:rPr>
        <w:object w:dxaOrig="4400" w:dyaOrig="360" w14:anchorId="252EE830">
          <v:shape id="_x0000_i1295" type="#_x0000_t75" style="width:220.05pt;height:18pt" o:ole="">
            <v:imagedata r:id="rId547" o:title=""/>
          </v:shape>
          <o:OLEObject Type="Embed" ProgID="Equation.DSMT4" ShapeID="_x0000_i1295" DrawAspect="Content" ObjectID="_1821098987" r:id="rId548"/>
        </w:object>
      </w:r>
      <w:r w:rsidRPr="00845420">
        <w:rPr>
          <w:rFonts w:ascii="Times New Roman" w:hAnsi="Times New Roman" w:cs="Times New Roman"/>
          <w:color w:val="000000"/>
          <w:sz w:val="24"/>
        </w:rPr>
        <w:t>.</w:t>
      </w:r>
    </w:p>
    <w:p w14:paraId="4B321677"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Do đó </w:t>
      </w:r>
      <w:r w:rsidRPr="00845420">
        <w:rPr>
          <w:rFonts w:ascii="Times New Roman" w:hAnsi="Times New Roman" w:cs="Times New Roman"/>
          <w:color w:val="000000"/>
          <w:position w:val="-10"/>
          <w:sz w:val="24"/>
        </w:rPr>
        <w:object w:dxaOrig="2260" w:dyaOrig="360" w14:anchorId="138E3250">
          <v:shape id="_x0000_i1296" type="#_x0000_t75" style="width:112.65pt;height:18pt" o:ole="">
            <v:imagedata r:id="rId549" o:title=""/>
          </v:shape>
          <o:OLEObject Type="Embed" ProgID="Equation.DSMT4" ShapeID="_x0000_i1296" DrawAspect="Content" ObjectID="_1821098988" r:id="rId550"/>
        </w:object>
      </w:r>
      <w:r w:rsidRPr="00845420">
        <w:rPr>
          <w:rFonts w:ascii="Times New Roman" w:hAnsi="Times New Roman" w:cs="Times New Roman"/>
          <w:color w:val="000000"/>
          <w:sz w:val="24"/>
        </w:rPr>
        <w:t>.</w:t>
      </w:r>
    </w:p>
    <w:p w14:paraId="5B94B862"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0"/>
          <w:sz w:val="24"/>
        </w:rPr>
        <w:object w:dxaOrig="2620" w:dyaOrig="360" w14:anchorId="512CD55E">
          <v:shape id="_x0000_i1297" type="#_x0000_t75" style="width:130.65pt;height:18pt" o:ole="">
            <v:imagedata r:id="rId551" o:title=""/>
          </v:shape>
          <o:OLEObject Type="Embed" ProgID="Equation.DSMT4" ShapeID="_x0000_i1297" DrawAspect="Content" ObjectID="_1821098989" r:id="rId552"/>
        </w:object>
      </w:r>
      <w:r w:rsidRPr="00845420">
        <w:rPr>
          <w:rFonts w:ascii="Times New Roman" w:hAnsi="Times New Roman" w:cs="Times New Roman"/>
          <w:color w:val="000000"/>
          <w:sz w:val="24"/>
        </w:rPr>
        <w:t xml:space="preserve">. </w:t>
      </w:r>
    </w:p>
    <w:p w14:paraId="737269AE"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Đáp án: -1,0</w:t>
      </w:r>
    </w:p>
    <w:p w14:paraId="074D2F80"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2.</w:t>
      </w:r>
      <w:r w:rsidRPr="00845420">
        <w:rPr>
          <w:rFonts w:ascii="Times New Roman" w:hAnsi="Times New Roman" w:cs="Times New Roman"/>
          <w:color w:val="000000"/>
          <w:sz w:val="24"/>
        </w:rPr>
        <w:t xml:space="preserve"> Tại một nhà máy, gọi </w:t>
      </w:r>
      <w:r w:rsidRPr="00845420">
        <w:rPr>
          <w:rFonts w:ascii="Times New Roman" w:hAnsi="Times New Roman" w:cs="Times New Roman"/>
          <w:color w:val="000000"/>
          <w:position w:val="-10"/>
          <w:sz w:val="24"/>
        </w:rPr>
        <w:object w:dxaOrig="540" w:dyaOrig="320" w14:anchorId="40025ABA">
          <v:shape id="_x0000_i1298" type="#_x0000_t75" style="width:27.3pt;height:16.25pt" o:ole="">
            <v:imagedata r:id="rId553" o:title=""/>
          </v:shape>
          <o:OLEObject Type="Embed" ProgID="Equation.DSMT4" ShapeID="_x0000_i1298" DrawAspect="Content" ObjectID="_1821098990" r:id="rId554"/>
        </w:object>
      </w:r>
      <w:r w:rsidRPr="00845420">
        <w:rPr>
          <w:rFonts w:ascii="Times New Roman" w:hAnsi="Times New Roman" w:cs="Times New Roman"/>
          <w:color w:val="000000"/>
          <w:sz w:val="24"/>
        </w:rPr>
        <w:t xml:space="preserve"> là tổng chi phí (tính theo triệu đồng) để sản xuất </w:t>
      </w:r>
      <w:r w:rsidRPr="00845420">
        <w:rPr>
          <w:rFonts w:ascii="Times New Roman" w:hAnsi="Times New Roman" w:cs="Times New Roman"/>
          <w:color w:val="000000"/>
          <w:position w:val="-6"/>
          <w:sz w:val="24"/>
        </w:rPr>
        <w:object w:dxaOrig="200" w:dyaOrig="220" w14:anchorId="355F7AC5">
          <v:shape id="_x0000_i1299" type="#_x0000_t75" style="width:9.85pt;height:11.05pt" o:ole="">
            <v:imagedata r:id="rId555" o:title=""/>
          </v:shape>
          <o:OLEObject Type="Embed" ProgID="Equation.DSMT4" ShapeID="_x0000_i1299" DrawAspect="Content" ObjectID="_1821098991" r:id="rId556"/>
        </w:object>
      </w:r>
      <w:r w:rsidRPr="00845420">
        <w:rPr>
          <w:rFonts w:ascii="Times New Roman" w:hAnsi="Times New Roman" w:cs="Times New Roman"/>
          <w:color w:val="000000"/>
          <w:sz w:val="24"/>
        </w:rPr>
        <w:t xml:space="preserve"> tấn sản phẩm A trong một tháng. Khi đó, đạo hàm </w:t>
      </w:r>
      <w:r w:rsidRPr="00845420">
        <w:rPr>
          <w:rFonts w:ascii="Times New Roman" w:hAnsi="Times New Roman" w:cs="Times New Roman"/>
          <w:color w:val="000000"/>
          <w:position w:val="-10"/>
          <w:sz w:val="24"/>
        </w:rPr>
        <w:object w:dxaOrig="580" w:dyaOrig="320" w14:anchorId="2AF5B24E">
          <v:shape id="_x0000_i1300" type="#_x0000_t75" style="width:29.05pt;height:16.25pt" o:ole="">
            <v:imagedata r:id="rId557" o:title=""/>
          </v:shape>
          <o:OLEObject Type="Embed" ProgID="Equation.DSMT4" ShapeID="_x0000_i1300" DrawAspect="Content" ObjectID="_1821098992" r:id="rId558"/>
        </w:object>
      </w:r>
      <w:r w:rsidRPr="00845420">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845420">
        <w:rPr>
          <w:rFonts w:ascii="Times New Roman" w:hAnsi="Times New Roman" w:cs="Times New Roman"/>
          <w:color w:val="000000"/>
          <w:position w:val="-10"/>
          <w:sz w:val="24"/>
        </w:rPr>
        <w:object w:dxaOrig="2940" w:dyaOrig="360" w14:anchorId="2EC632E7">
          <v:shape id="_x0000_i1301" type="#_x0000_t75" style="width:146.9pt;height:18pt" o:ole="">
            <v:imagedata r:id="rId559" o:title=""/>
          </v:shape>
          <o:OLEObject Type="Embed" ProgID="Equation.DSMT4" ShapeID="_x0000_i1301" DrawAspect="Content" ObjectID="_1821098993" r:id="rId560"/>
        </w:object>
      </w:r>
      <w:r w:rsidRPr="00845420">
        <w:rPr>
          <w:rFonts w:ascii="Times New Roman" w:hAnsi="Times New Roman" w:cs="Times New Roman"/>
          <w:color w:val="000000"/>
          <w:sz w:val="24"/>
        </w:rPr>
        <w:t xml:space="preserve"> với  </w:t>
      </w:r>
      <w:r w:rsidRPr="00845420">
        <w:rPr>
          <w:rFonts w:ascii="Times New Roman" w:hAnsi="Times New Roman" w:cs="Times New Roman"/>
          <w:color w:val="000000"/>
          <w:position w:val="-6"/>
          <w:sz w:val="24"/>
        </w:rPr>
        <w:object w:dxaOrig="1020" w:dyaOrig="279" w14:anchorId="049B9639">
          <v:shape id="_x0000_i1302" type="#_x0000_t75" style="width:51.1pt;height:13.95pt" o:ole="">
            <v:imagedata r:id="rId561" o:title=""/>
          </v:shape>
          <o:OLEObject Type="Embed" ProgID="Equation.DSMT4" ShapeID="_x0000_i1302" DrawAspect="Content" ObjectID="_1821098994" r:id="rId562"/>
        </w:object>
      </w:r>
      <w:r w:rsidRPr="00845420">
        <w:rPr>
          <w:rFonts w:ascii="Times New Roman" w:hAnsi="Times New Roman" w:cs="Times New Roman"/>
          <w:color w:val="000000"/>
          <w:sz w:val="24"/>
        </w:rPr>
        <w:t>.</w:t>
      </w:r>
    </w:p>
    <w:p w14:paraId="3723FB92"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Biết rằng </w:t>
      </w:r>
      <w:r w:rsidRPr="00845420">
        <w:rPr>
          <w:rFonts w:ascii="Times New Roman" w:hAnsi="Times New Roman" w:cs="Times New Roman"/>
          <w:color w:val="000000"/>
          <w:position w:val="-10"/>
          <w:sz w:val="24"/>
        </w:rPr>
        <w:object w:dxaOrig="999" w:dyaOrig="320" w14:anchorId="5FDEB510">
          <v:shape id="_x0000_i1303" type="#_x0000_t75" style="width:49.95pt;height:16.25pt" o:ole="">
            <v:imagedata r:id="rId563" o:title=""/>
          </v:shape>
          <o:OLEObject Type="Embed" ProgID="Equation.DSMT4" ShapeID="_x0000_i1303" DrawAspect="Content" ObjectID="_1821098995" r:id="rId564"/>
        </w:object>
      </w:r>
      <w:r w:rsidRPr="00845420">
        <w:rPr>
          <w:rFonts w:ascii="Times New Roman" w:hAnsi="Times New Roman" w:cs="Times New Roman"/>
          <w:color w:val="000000"/>
          <w:sz w:val="24"/>
        </w:rPr>
        <w:t xml:space="preserve"> triệu đồng, gọi là chi phí cố định. Tính tổng chi phí khi nhà máy sản xuất </w:t>
      </w:r>
      <w:r w:rsidRPr="00845420">
        <w:rPr>
          <w:rFonts w:ascii="Times New Roman" w:hAnsi="Times New Roman" w:cs="Times New Roman"/>
          <w:color w:val="000000"/>
          <w:position w:val="-6"/>
          <w:sz w:val="24"/>
        </w:rPr>
        <w:object w:dxaOrig="300" w:dyaOrig="279" w14:anchorId="7DD51507">
          <v:shape id="_x0000_i1304" type="#_x0000_t75" style="width:15.1pt;height:13.95pt" o:ole="">
            <v:imagedata r:id="rId565" o:title=""/>
          </v:shape>
          <o:OLEObject Type="Embed" ProgID="Equation.DSMT4" ShapeID="_x0000_i1304" DrawAspect="Content" ObjectID="_1821098996" r:id="rId566"/>
        </w:object>
      </w:r>
      <w:r w:rsidRPr="00845420">
        <w:rPr>
          <w:rFonts w:ascii="Times New Roman" w:hAnsi="Times New Roman" w:cs="Times New Roman"/>
          <w:color w:val="000000"/>
          <w:sz w:val="24"/>
        </w:rPr>
        <w:t xml:space="preserve"> tấn sản phẩm A trong tháng (kết quả làm tròn đến hàng đơn vị).</w:t>
      </w:r>
    </w:p>
    <w:p w14:paraId="7A76E11C"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3DA6DD8B"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32"/>
          <w:sz w:val="24"/>
        </w:rPr>
        <w:object w:dxaOrig="5420" w:dyaOrig="760" w14:anchorId="7294B529">
          <v:shape id="_x0000_i1305" type="#_x0000_t75" style="width:271.15pt;height:37.75pt" o:ole="">
            <v:imagedata r:id="rId567" o:title=""/>
          </v:shape>
          <o:OLEObject Type="Embed" ProgID="Equation.DSMT4" ShapeID="_x0000_i1305" DrawAspect="Content" ObjectID="_1821098997" r:id="rId568"/>
        </w:object>
      </w:r>
    </w:p>
    <w:p w14:paraId="458DE667"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0"/>
          <w:sz w:val="24"/>
        </w:rPr>
        <w:object w:dxaOrig="940" w:dyaOrig="320" w14:anchorId="4DF6DD68">
          <v:shape id="_x0000_i1306" type="#_x0000_t75" style="width:47.05pt;height:16.25pt" o:ole="">
            <v:imagedata r:id="rId569" o:title=""/>
          </v:shape>
          <o:OLEObject Type="Embed" ProgID="Equation.DSMT4" ShapeID="_x0000_i1306" DrawAspect="Content" ObjectID="_1821098998" r:id="rId570"/>
        </w:object>
      </w:r>
      <w:r w:rsidRPr="00845420">
        <w:rPr>
          <w:rFonts w:ascii="Times New Roman" w:hAnsi="Times New Roman" w:cs="Times New Roman"/>
          <w:color w:val="000000"/>
          <w:sz w:val="24"/>
        </w:rPr>
        <w:t>.</w:t>
      </w:r>
    </w:p>
    <w:p w14:paraId="6FCCCD24"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Suy ra: </w:t>
      </w:r>
      <w:r w:rsidRPr="00845420">
        <w:rPr>
          <w:rFonts w:ascii="Times New Roman" w:hAnsi="Times New Roman" w:cs="Times New Roman"/>
          <w:color w:val="000000"/>
          <w:position w:val="-10"/>
          <w:sz w:val="24"/>
        </w:rPr>
        <w:object w:dxaOrig="2600" w:dyaOrig="320" w14:anchorId="1298ADD5">
          <v:shape id="_x0000_i1307" type="#_x0000_t75" style="width:130.05pt;height:16.25pt" o:ole="">
            <v:imagedata r:id="rId571" o:title=""/>
          </v:shape>
          <o:OLEObject Type="Embed" ProgID="Equation.DSMT4" ShapeID="_x0000_i1307" DrawAspect="Content" ObjectID="_1821098999" r:id="rId572"/>
        </w:object>
      </w:r>
      <w:r w:rsidRPr="00845420">
        <w:rPr>
          <w:rFonts w:ascii="Times New Roman" w:hAnsi="Times New Roman" w:cs="Times New Roman"/>
          <w:color w:val="000000"/>
          <w:sz w:val="24"/>
        </w:rPr>
        <w:t xml:space="preserve">. </w:t>
      </w:r>
    </w:p>
    <w:p w14:paraId="1EE6C21C"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Đáp án: 796</w:t>
      </w:r>
    </w:p>
    <w:p w14:paraId="15B17288"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t>Câu 3.</w:t>
      </w:r>
      <w:r w:rsidRPr="00845420">
        <w:rPr>
          <w:rFonts w:ascii="Times New Roman" w:hAnsi="Times New Roman" w:cs="Times New Roman"/>
          <w:color w:val="000000"/>
          <w:sz w:val="24"/>
        </w:rPr>
        <w:t xml:space="preserve"> Tính diện tích hình phẳng giới hạn bởi đồ thị các hàm số </w:t>
      </w:r>
      <w:r w:rsidRPr="00845420">
        <w:rPr>
          <w:rFonts w:ascii="Times New Roman" w:hAnsi="Times New Roman" w:cs="Times New Roman"/>
          <w:color w:val="000000"/>
          <w:position w:val="-10"/>
          <w:sz w:val="24"/>
        </w:rPr>
        <w:object w:dxaOrig="2020" w:dyaOrig="360" w14:anchorId="0651900F">
          <v:shape id="_x0000_i1308" type="#_x0000_t75" style="width:101.05pt;height:18pt" o:ole="">
            <v:imagedata r:id="rId573" o:title=""/>
          </v:shape>
          <o:OLEObject Type="Embed" ProgID="Equation.DSMT4" ShapeID="_x0000_i1308" DrawAspect="Content" ObjectID="_1821099000" r:id="rId574"/>
        </w:object>
      </w:r>
      <w:r w:rsidRPr="00845420">
        <w:rPr>
          <w:rFonts w:ascii="Times New Roman" w:hAnsi="Times New Roman" w:cs="Times New Roman"/>
          <w:color w:val="000000"/>
          <w:sz w:val="24"/>
        </w:rPr>
        <w:t xml:space="preserve"> và </w:t>
      </w:r>
      <w:r w:rsidRPr="00845420">
        <w:rPr>
          <w:rFonts w:ascii="Times New Roman" w:hAnsi="Times New Roman" w:cs="Times New Roman"/>
          <w:color w:val="000000"/>
          <w:position w:val="-10"/>
          <w:sz w:val="24"/>
        </w:rPr>
        <w:object w:dxaOrig="1579" w:dyaOrig="360" w14:anchorId="02105476">
          <v:shape id="_x0000_i1309" type="#_x0000_t75" style="width:78.95pt;height:18pt" o:ole="">
            <v:imagedata r:id="rId575" o:title=""/>
          </v:shape>
          <o:OLEObject Type="Embed" ProgID="Equation.DSMT4" ShapeID="_x0000_i1309" DrawAspect="Content" ObjectID="_1821099001" r:id="rId576"/>
        </w:object>
      </w:r>
      <w:r w:rsidRPr="00845420">
        <w:rPr>
          <w:rFonts w:ascii="Times New Roman" w:hAnsi="Times New Roman" w:cs="Times New Roman"/>
          <w:color w:val="000000"/>
          <w:sz w:val="24"/>
        </w:rPr>
        <w:t>.</w:t>
      </w:r>
    </w:p>
    <w:p w14:paraId="53839463"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79E070A7"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Xét phương trình:</w:t>
      </w:r>
    </w:p>
    <w:p w14:paraId="324EBCF1"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6"/>
          <w:sz w:val="24"/>
        </w:rPr>
        <w:object w:dxaOrig="3000" w:dyaOrig="320" w14:anchorId="4784F182">
          <v:shape id="_x0000_i1310" type="#_x0000_t75" style="width:149.8pt;height:16.25pt" o:ole="">
            <v:imagedata r:id="rId577" o:title=""/>
          </v:shape>
          <o:OLEObject Type="Embed" ProgID="Equation.DSMT4" ShapeID="_x0000_i1310" DrawAspect="Content" ObjectID="_1821099002" r:id="rId578"/>
        </w:object>
      </w:r>
    </w:p>
    <w:p w14:paraId="11B33036"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6"/>
          <w:sz w:val="24"/>
        </w:rPr>
        <w:object w:dxaOrig="2180" w:dyaOrig="320" w14:anchorId="5231DC5F">
          <v:shape id="_x0000_i1311" type="#_x0000_t75" style="width:109.15pt;height:16.25pt" o:ole="">
            <v:imagedata r:id="rId579" o:title=""/>
          </v:shape>
          <o:OLEObject Type="Embed" ProgID="Equation.DSMT4" ShapeID="_x0000_i1311" DrawAspect="Content" ObjectID="_1821099003" r:id="rId580"/>
        </w:object>
      </w:r>
      <w:r w:rsidRPr="00845420">
        <w:rPr>
          <w:rFonts w:ascii="Times New Roman" w:hAnsi="Times New Roman" w:cs="Times New Roman"/>
          <w:color w:val="000000"/>
          <w:sz w:val="24"/>
        </w:rPr>
        <w:t xml:space="preserve"> </w:t>
      </w:r>
    </w:p>
    <w:p w14:paraId="224D461C"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0"/>
          <w:sz w:val="24"/>
        </w:rPr>
        <w:object w:dxaOrig="2060" w:dyaOrig="320" w14:anchorId="5DE018AE">
          <v:shape id="_x0000_i1312" type="#_x0000_t75" style="width:103.35pt;height:16.25pt" o:ole="">
            <v:imagedata r:id="rId581" o:title=""/>
          </v:shape>
          <o:OLEObject Type="Embed" ProgID="Equation.DSMT4" ShapeID="_x0000_i1312" DrawAspect="Content" ObjectID="_1821099004" r:id="rId582"/>
        </w:object>
      </w:r>
      <w:r w:rsidRPr="00845420">
        <w:rPr>
          <w:rFonts w:ascii="Times New Roman" w:hAnsi="Times New Roman" w:cs="Times New Roman"/>
          <w:color w:val="000000"/>
          <w:sz w:val="24"/>
        </w:rPr>
        <w:t>.</w:t>
      </w:r>
    </w:p>
    <w:p w14:paraId="09876662"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Diện tích hình phẳng là:</w:t>
      </w:r>
    </w:p>
    <w:p w14:paraId="2A6F78A6"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30"/>
          <w:sz w:val="24"/>
        </w:rPr>
        <w:object w:dxaOrig="5740" w:dyaOrig="740" w14:anchorId="791FA1D3">
          <v:shape id="_x0000_i1313" type="#_x0000_t75" style="width:286.85pt;height:37.15pt" o:ole="">
            <v:imagedata r:id="rId583" o:title=""/>
          </v:shape>
          <o:OLEObject Type="Embed" ProgID="Equation.DSMT4" ShapeID="_x0000_i1313" DrawAspect="Content" ObjectID="_1821099005" r:id="rId584"/>
        </w:object>
      </w:r>
      <w:r w:rsidRPr="00845420">
        <w:rPr>
          <w:rFonts w:ascii="Times New Roman" w:hAnsi="Times New Roman" w:cs="Times New Roman"/>
          <w:color w:val="000000"/>
          <w:sz w:val="24"/>
        </w:rPr>
        <w:t xml:space="preserve">. </w:t>
      </w:r>
    </w:p>
    <w:p w14:paraId="117430E1"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Đáp án: 21,1</w:t>
      </w:r>
    </w:p>
    <w:p w14:paraId="3183E089"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800080"/>
          <w:sz w:val="24"/>
        </w:rPr>
        <w:lastRenderedPageBreak/>
        <w:t>Câu 4.</w:t>
      </w:r>
      <w:r w:rsidRPr="00845420">
        <w:rPr>
          <w:rFonts w:ascii="Times New Roman" w:hAnsi="Times New Roman" w:cs="Times New Roman"/>
          <w:color w:val="000000"/>
          <w:sz w:val="24"/>
        </w:rPr>
        <w:t xml:space="preserve"> Trong không gian </w:t>
      </w:r>
      <w:r w:rsidRPr="00845420">
        <w:rPr>
          <w:rFonts w:ascii="Times New Roman" w:hAnsi="Times New Roman" w:cs="Times New Roman"/>
          <w:color w:val="000000"/>
          <w:position w:val="-10"/>
          <w:sz w:val="24"/>
        </w:rPr>
        <w:object w:dxaOrig="560" w:dyaOrig="320" w14:anchorId="4D901AF4">
          <v:shape id="_x0000_i1314" type="#_x0000_t75" style="width:27.85pt;height:16.25pt" o:ole="">
            <v:imagedata r:id="rId585" o:title=""/>
          </v:shape>
          <o:OLEObject Type="Embed" ProgID="Equation.DSMT4" ShapeID="_x0000_i1314" DrawAspect="Content" ObjectID="_1821099006" r:id="rId586"/>
        </w:object>
      </w:r>
      <w:r w:rsidRPr="00845420">
        <w:rPr>
          <w:rFonts w:ascii="Times New Roman" w:hAnsi="Times New Roman" w:cs="Times New Roman"/>
          <w:color w:val="000000"/>
          <w:sz w:val="24"/>
        </w:rPr>
        <w:t xml:space="preserve">, cho mặt phẳng </w:t>
      </w:r>
      <w:r w:rsidRPr="00845420">
        <w:rPr>
          <w:rFonts w:ascii="Times New Roman" w:hAnsi="Times New Roman" w:cs="Times New Roman"/>
          <w:color w:val="000000"/>
          <w:position w:val="-10"/>
          <w:sz w:val="24"/>
        </w:rPr>
        <w:object w:dxaOrig="380" w:dyaOrig="320" w14:anchorId="2C66F3DC">
          <v:shape id="_x0000_i1315" type="#_x0000_t75" style="width:19.15pt;height:16.25pt" o:ole="">
            <v:imagedata r:id="rId587" o:title=""/>
          </v:shape>
          <o:OLEObject Type="Embed" ProgID="Equation.DSMT4" ShapeID="_x0000_i1315" DrawAspect="Content" ObjectID="_1821099007" r:id="rId588"/>
        </w:object>
      </w:r>
      <w:r w:rsidRPr="00845420">
        <w:rPr>
          <w:rFonts w:ascii="Times New Roman" w:hAnsi="Times New Roman" w:cs="Times New Roman"/>
          <w:color w:val="000000"/>
          <w:sz w:val="24"/>
        </w:rPr>
        <w:t xml:space="preserve"> có phương trình </w:t>
      </w:r>
      <w:r w:rsidRPr="00845420">
        <w:rPr>
          <w:rFonts w:ascii="Times New Roman" w:hAnsi="Times New Roman" w:cs="Times New Roman"/>
          <w:color w:val="000000"/>
          <w:position w:val="-6"/>
          <w:sz w:val="24"/>
        </w:rPr>
        <w:object w:dxaOrig="1480" w:dyaOrig="279" w14:anchorId="04A60402">
          <v:shape id="_x0000_i1316" type="#_x0000_t75" style="width:73.75pt;height:13.95pt" o:ole="">
            <v:imagedata r:id="rId589" o:title=""/>
          </v:shape>
          <o:OLEObject Type="Embed" ProgID="Equation.DSMT4" ShapeID="_x0000_i1316" DrawAspect="Content" ObjectID="_1821099008" r:id="rId590"/>
        </w:object>
      </w:r>
      <w:r w:rsidRPr="00845420">
        <w:rPr>
          <w:rFonts w:ascii="Times New Roman" w:hAnsi="Times New Roman" w:cs="Times New Roman"/>
          <w:color w:val="000000"/>
          <w:sz w:val="24"/>
        </w:rPr>
        <w:t xml:space="preserve">. Mặt phẳng </w:t>
      </w:r>
      <w:r w:rsidRPr="00845420">
        <w:rPr>
          <w:rFonts w:ascii="Times New Roman" w:hAnsi="Times New Roman" w:cs="Times New Roman"/>
          <w:color w:val="000000"/>
          <w:position w:val="-10"/>
          <w:sz w:val="24"/>
        </w:rPr>
        <w:object w:dxaOrig="400" w:dyaOrig="320" w14:anchorId="6FF48655">
          <v:shape id="_x0000_i1317" type="#_x0000_t75" style="width:19.75pt;height:16.25pt" o:ole="">
            <v:imagedata r:id="rId591" o:title=""/>
          </v:shape>
          <o:OLEObject Type="Embed" ProgID="Equation.DSMT4" ShapeID="_x0000_i1317" DrawAspect="Content" ObjectID="_1821099009" r:id="rId592"/>
        </w:object>
      </w:r>
      <w:r w:rsidRPr="00845420">
        <w:rPr>
          <w:rFonts w:ascii="Times New Roman" w:hAnsi="Times New Roman" w:cs="Times New Roman"/>
          <w:color w:val="000000"/>
          <w:sz w:val="24"/>
        </w:rPr>
        <w:t xml:space="preserve"> đi qua hai điểm </w:t>
      </w:r>
      <w:r w:rsidRPr="00845420">
        <w:rPr>
          <w:rFonts w:ascii="Times New Roman" w:hAnsi="Times New Roman" w:cs="Times New Roman"/>
          <w:color w:val="000000"/>
          <w:position w:val="-10"/>
          <w:sz w:val="24"/>
        </w:rPr>
        <w:object w:dxaOrig="1960" w:dyaOrig="320" w14:anchorId="12D26145">
          <v:shape id="_x0000_i1318" type="#_x0000_t75" style="width:98.15pt;height:16.25pt" o:ole="">
            <v:imagedata r:id="rId593" o:title=""/>
          </v:shape>
          <o:OLEObject Type="Embed" ProgID="Equation.DSMT4" ShapeID="_x0000_i1318" DrawAspect="Content" ObjectID="_1821099010" r:id="rId594"/>
        </w:object>
      </w:r>
      <w:r w:rsidRPr="00845420">
        <w:rPr>
          <w:rFonts w:ascii="Times New Roman" w:hAnsi="Times New Roman" w:cs="Times New Roman"/>
          <w:color w:val="000000"/>
          <w:sz w:val="24"/>
        </w:rPr>
        <w:t xml:space="preserve"> và vuông góc với </w:t>
      </w:r>
      <w:r w:rsidRPr="00845420">
        <w:rPr>
          <w:rFonts w:ascii="Times New Roman" w:hAnsi="Times New Roman" w:cs="Times New Roman"/>
          <w:color w:val="000000"/>
          <w:position w:val="-10"/>
          <w:sz w:val="24"/>
        </w:rPr>
        <w:object w:dxaOrig="380" w:dyaOrig="320" w14:anchorId="2BEA473E">
          <v:shape id="_x0000_i1319" type="#_x0000_t75" style="width:19.15pt;height:16.25pt" o:ole="">
            <v:imagedata r:id="rId595" o:title=""/>
          </v:shape>
          <o:OLEObject Type="Embed" ProgID="Equation.DSMT4" ShapeID="_x0000_i1319" DrawAspect="Content" ObjectID="_1821099011" r:id="rId596"/>
        </w:object>
      </w:r>
      <w:r w:rsidRPr="00845420">
        <w:rPr>
          <w:rFonts w:ascii="Times New Roman" w:hAnsi="Times New Roman" w:cs="Times New Roman"/>
          <w:color w:val="000000"/>
          <w:sz w:val="24"/>
        </w:rPr>
        <w:t xml:space="preserve"> có phương trình dạng </w:t>
      </w:r>
      <w:r w:rsidRPr="00845420">
        <w:rPr>
          <w:rFonts w:ascii="Times New Roman" w:hAnsi="Times New Roman" w:cs="Times New Roman"/>
          <w:color w:val="000000"/>
          <w:position w:val="-10"/>
          <w:sz w:val="24"/>
        </w:rPr>
        <w:object w:dxaOrig="1980" w:dyaOrig="320" w14:anchorId="55BBF1AF">
          <v:shape id="_x0000_i1320" type="#_x0000_t75" style="width:99.3pt;height:16.25pt" o:ole="">
            <v:imagedata r:id="rId597" o:title=""/>
          </v:shape>
          <o:OLEObject Type="Embed" ProgID="Equation.DSMT4" ShapeID="_x0000_i1320" DrawAspect="Content" ObjectID="_1821099012" r:id="rId598"/>
        </w:object>
      </w:r>
      <w:r w:rsidRPr="00845420">
        <w:rPr>
          <w:rFonts w:ascii="Times New Roman" w:hAnsi="Times New Roman" w:cs="Times New Roman"/>
          <w:color w:val="000000"/>
          <w:sz w:val="24"/>
        </w:rPr>
        <w:t xml:space="preserve">. Tính </w:t>
      </w:r>
      <w:r w:rsidRPr="00845420">
        <w:rPr>
          <w:rFonts w:ascii="Times New Roman" w:hAnsi="Times New Roman" w:cs="Times New Roman"/>
          <w:color w:val="000000"/>
          <w:position w:val="-6"/>
          <w:sz w:val="24"/>
        </w:rPr>
        <w:object w:dxaOrig="859" w:dyaOrig="279" w14:anchorId="2633B073">
          <v:shape id="_x0000_i1321" type="#_x0000_t75" style="width:42.95pt;height:13.95pt" o:ole="">
            <v:imagedata r:id="rId599" o:title=""/>
          </v:shape>
          <o:OLEObject Type="Embed" ProgID="Equation.DSMT4" ShapeID="_x0000_i1321" DrawAspect="Content" ObjectID="_1821099013" r:id="rId600"/>
        </w:object>
      </w:r>
      <w:r w:rsidRPr="00845420">
        <w:rPr>
          <w:rFonts w:ascii="Times New Roman" w:hAnsi="Times New Roman" w:cs="Times New Roman"/>
          <w:color w:val="000000"/>
          <w:sz w:val="24"/>
        </w:rPr>
        <w:t>.</w:t>
      </w:r>
    </w:p>
    <w:p w14:paraId="2B49B579"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b/>
          <w:color w:val="000000"/>
          <w:sz w:val="24"/>
        </w:rPr>
        <w:t>Lời giải:</w:t>
      </w:r>
    </w:p>
    <w:p w14:paraId="45C3A44B"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4"/>
          <w:sz w:val="24"/>
        </w:rPr>
        <w:object w:dxaOrig="3140" w:dyaOrig="420" w14:anchorId="2804F881">
          <v:shape id="_x0000_i1322" type="#_x0000_t75" style="width:157.35pt;height:20.9pt" o:ole="">
            <v:imagedata r:id="rId601" o:title=""/>
          </v:shape>
          <o:OLEObject Type="Embed" ProgID="Equation.DSMT4" ShapeID="_x0000_i1322" DrawAspect="Content" ObjectID="_1821099014" r:id="rId602"/>
        </w:object>
      </w:r>
      <w:r w:rsidRPr="00845420">
        <w:rPr>
          <w:rFonts w:ascii="Times New Roman" w:hAnsi="Times New Roman" w:cs="Times New Roman"/>
          <w:color w:val="000000"/>
          <w:sz w:val="24"/>
        </w:rPr>
        <w:t>.</w:t>
      </w:r>
    </w:p>
    <w:p w14:paraId="7D82BA11"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Mặt phẳng </w:t>
      </w:r>
      <w:r w:rsidRPr="00845420">
        <w:rPr>
          <w:rFonts w:ascii="Times New Roman" w:hAnsi="Times New Roman" w:cs="Times New Roman"/>
          <w:color w:val="000000"/>
          <w:position w:val="-10"/>
          <w:sz w:val="24"/>
        </w:rPr>
        <w:object w:dxaOrig="400" w:dyaOrig="320" w14:anchorId="61BE46B3">
          <v:shape id="_x0000_i1323" type="#_x0000_t75" style="width:19.75pt;height:16.25pt" o:ole="">
            <v:imagedata r:id="rId603" o:title=""/>
          </v:shape>
          <o:OLEObject Type="Embed" ProgID="Equation.DSMT4" ShapeID="_x0000_i1323" DrawAspect="Content" ObjectID="_1821099015" r:id="rId604"/>
        </w:object>
      </w:r>
      <w:r w:rsidRPr="00845420">
        <w:rPr>
          <w:rFonts w:ascii="Times New Roman" w:hAnsi="Times New Roman" w:cs="Times New Roman"/>
          <w:color w:val="000000"/>
          <w:sz w:val="24"/>
        </w:rPr>
        <w:t xml:space="preserve"> nhận </w:t>
      </w:r>
      <w:r w:rsidRPr="00845420">
        <w:rPr>
          <w:rFonts w:ascii="Times New Roman" w:hAnsi="Times New Roman" w:cs="Times New Roman"/>
          <w:color w:val="000000"/>
          <w:position w:val="-14"/>
          <w:sz w:val="24"/>
        </w:rPr>
        <w:object w:dxaOrig="780" w:dyaOrig="420" w14:anchorId="5BAB3910">
          <v:shape id="_x0000_i1324" type="#_x0000_t75" style="width:38.9pt;height:20.9pt" o:ole="">
            <v:imagedata r:id="rId605" o:title=""/>
          </v:shape>
          <o:OLEObject Type="Embed" ProgID="Equation.DSMT4" ShapeID="_x0000_i1324" DrawAspect="Content" ObjectID="_1821099016" r:id="rId606"/>
        </w:object>
      </w:r>
      <w:r w:rsidRPr="00845420">
        <w:rPr>
          <w:rFonts w:ascii="Times New Roman" w:hAnsi="Times New Roman" w:cs="Times New Roman"/>
          <w:color w:val="000000"/>
          <w:sz w:val="24"/>
        </w:rPr>
        <w:t xml:space="preserve"> làm cặp véctơ chỉ phương.</w:t>
      </w:r>
    </w:p>
    <w:p w14:paraId="1B2922CD"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position w:val="-14"/>
          <w:sz w:val="24"/>
        </w:rPr>
        <w:object w:dxaOrig="2240" w:dyaOrig="420" w14:anchorId="52B8F433">
          <v:shape id="_x0000_i1325" type="#_x0000_t75" style="width:112.05pt;height:20.9pt" o:ole="">
            <v:imagedata r:id="rId607" o:title=""/>
          </v:shape>
          <o:OLEObject Type="Embed" ProgID="Equation.DSMT4" ShapeID="_x0000_i1325" DrawAspect="Content" ObjectID="_1821099017" r:id="rId608"/>
        </w:object>
      </w:r>
      <w:r w:rsidRPr="00845420">
        <w:rPr>
          <w:rFonts w:ascii="Times New Roman" w:hAnsi="Times New Roman" w:cs="Times New Roman"/>
          <w:color w:val="000000"/>
          <w:sz w:val="24"/>
        </w:rPr>
        <w:t xml:space="preserve"> là một véctơ pháp tuyến của mặt phẳng </w:t>
      </w:r>
      <w:r w:rsidRPr="00845420">
        <w:rPr>
          <w:rFonts w:ascii="Times New Roman" w:hAnsi="Times New Roman" w:cs="Times New Roman"/>
          <w:color w:val="000000"/>
          <w:position w:val="-10"/>
          <w:sz w:val="24"/>
        </w:rPr>
        <w:object w:dxaOrig="400" w:dyaOrig="320" w14:anchorId="1C7D3D1E">
          <v:shape id="_x0000_i1326" type="#_x0000_t75" style="width:19.75pt;height:16.25pt" o:ole="">
            <v:imagedata r:id="rId609" o:title=""/>
          </v:shape>
          <o:OLEObject Type="Embed" ProgID="Equation.DSMT4" ShapeID="_x0000_i1326" DrawAspect="Content" ObjectID="_1821099018" r:id="rId610"/>
        </w:object>
      </w:r>
      <w:r w:rsidRPr="00845420">
        <w:rPr>
          <w:rFonts w:ascii="Times New Roman" w:hAnsi="Times New Roman" w:cs="Times New Roman"/>
          <w:color w:val="000000"/>
          <w:sz w:val="24"/>
        </w:rPr>
        <w:t>.</w:t>
      </w:r>
    </w:p>
    <w:p w14:paraId="1428D96F"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Phương trình </w:t>
      </w:r>
      <w:r w:rsidRPr="00845420">
        <w:rPr>
          <w:rFonts w:ascii="Times New Roman" w:hAnsi="Times New Roman" w:cs="Times New Roman"/>
          <w:color w:val="000000"/>
          <w:position w:val="-10"/>
          <w:sz w:val="24"/>
        </w:rPr>
        <w:object w:dxaOrig="3800" w:dyaOrig="320" w14:anchorId="0B9E73A8">
          <v:shape id="_x0000_i1327" type="#_x0000_t75" style="width:190.45pt;height:16.25pt" o:ole="">
            <v:imagedata r:id="rId611" o:title=""/>
          </v:shape>
          <o:OLEObject Type="Embed" ProgID="Equation.DSMT4" ShapeID="_x0000_i1327" DrawAspect="Content" ObjectID="_1821099019" r:id="rId612"/>
        </w:object>
      </w:r>
      <w:r w:rsidRPr="00845420">
        <w:rPr>
          <w:rFonts w:ascii="Times New Roman" w:hAnsi="Times New Roman" w:cs="Times New Roman"/>
          <w:color w:val="000000"/>
          <w:sz w:val="24"/>
        </w:rPr>
        <w:t xml:space="preserve"> </w:t>
      </w:r>
      <w:r w:rsidRPr="00845420">
        <w:rPr>
          <w:rFonts w:ascii="Times New Roman" w:hAnsi="Times New Roman" w:cs="Times New Roman"/>
          <w:color w:val="000000"/>
          <w:position w:val="-10"/>
          <w:sz w:val="24"/>
        </w:rPr>
        <w:object w:dxaOrig="2600" w:dyaOrig="320" w14:anchorId="58C799A5">
          <v:shape id="_x0000_i1328" type="#_x0000_t75" style="width:130.05pt;height:16.25pt" o:ole="">
            <v:imagedata r:id="rId613" o:title=""/>
          </v:shape>
          <o:OLEObject Type="Embed" ProgID="Equation.DSMT4" ShapeID="_x0000_i1328" DrawAspect="Content" ObjectID="_1821099020" r:id="rId614"/>
        </w:object>
      </w:r>
      <w:r w:rsidRPr="00845420">
        <w:rPr>
          <w:rFonts w:ascii="Times New Roman" w:hAnsi="Times New Roman" w:cs="Times New Roman"/>
          <w:color w:val="000000"/>
          <w:sz w:val="24"/>
        </w:rPr>
        <w:t>.</w:t>
      </w:r>
    </w:p>
    <w:p w14:paraId="7E2A2B52" w14:textId="77777777" w:rsidR="00BB69E2" w:rsidRPr="00845420"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 xml:space="preserve">Khi đó: </w:t>
      </w:r>
      <w:r w:rsidRPr="00845420">
        <w:rPr>
          <w:rFonts w:ascii="Times New Roman" w:hAnsi="Times New Roman" w:cs="Times New Roman"/>
          <w:color w:val="000000"/>
          <w:position w:val="-6"/>
          <w:sz w:val="24"/>
        </w:rPr>
        <w:object w:dxaOrig="1359" w:dyaOrig="279" w14:anchorId="7C5E2FD2">
          <v:shape id="_x0000_i1329" type="#_x0000_t75" style="width:67.95pt;height:13.95pt" o:ole="">
            <v:imagedata r:id="rId615" o:title=""/>
          </v:shape>
          <o:OLEObject Type="Embed" ProgID="Equation.DSMT4" ShapeID="_x0000_i1329" DrawAspect="Content" ObjectID="_1821099021" r:id="rId616"/>
        </w:object>
      </w:r>
      <w:r w:rsidRPr="00845420">
        <w:rPr>
          <w:rFonts w:ascii="Times New Roman" w:hAnsi="Times New Roman" w:cs="Times New Roman"/>
          <w:color w:val="000000"/>
          <w:sz w:val="24"/>
        </w:rPr>
        <w:t xml:space="preserve"> </w:t>
      </w:r>
    </w:p>
    <w:p w14:paraId="32CCEB3E" w14:textId="77777777" w:rsidR="00BB69E2" w:rsidRDefault="00BB69E2" w:rsidP="00BB69E2">
      <w:pPr>
        <w:spacing w:after="0" w:line="240" w:lineRule="auto"/>
        <w:ind w:left="25"/>
        <w:rPr>
          <w:rFonts w:ascii="Times New Roman" w:hAnsi="Times New Roman" w:cs="Times New Roman"/>
          <w:color w:val="000000"/>
          <w:sz w:val="24"/>
        </w:rPr>
      </w:pPr>
      <w:r w:rsidRPr="00845420">
        <w:rPr>
          <w:rFonts w:ascii="Times New Roman" w:hAnsi="Times New Roman" w:cs="Times New Roman"/>
          <w:color w:val="000000"/>
          <w:sz w:val="24"/>
        </w:rPr>
        <w:t>Đáp án: 15</w:t>
      </w:r>
    </w:p>
    <w:p w14:paraId="7A696623" w14:textId="77777777" w:rsidR="00BB69E2" w:rsidRDefault="00BB69E2" w:rsidP="00BB69E2">
      <w:pPr>
        <w:spacing w:after="0" w:line="240" w:lineRule="auto"/>
        <w:ind w:left="25"/>
        <w:jc w:val="center"/>
        <w:rPr>
          <w:rFonts w:ascii="Times New Roman" w:hAnsi="Times New Roman" w:cs="Times New Roman"/>
          <w:color w:val="000000"/>
          <w:sz w:val="24"/>
        </w:rPr>
      </w:pPr>
      <w:r w:rsidRPr="00845420">
        <w:rPr>
          <w:rFonts w:ascii="Times New Roman" w:hAnsi="Times New Roman" w:cs="Times New Roman"/>
          <w:color w:val="000000"/>
          <w:sz w:val="24"/>
        </w:rPr>
        <w:t>-----HẾT-----</w:t>
      </w:r>
    </w:p>
    <w:p w14:paraId="38804AE5" w14:textId="77777777" w:rsidR="00BB69E2" w:rsidRPr="00845420" w:rsidRDefault="00BB69E2" w:rsidP="00BB69E2">
      <w:pPr>
        <w:spacing w:after="0" w:line="240" w:lineRule="auto"/>
        <w:ind w:left="25"/>
        <w:jc w:val="center"/>
        <w:rPr>
          <w:rFonts w:ascii="Times New Roman" w:hAnsi="Times New Roman" w:cs="Times New Roman"/>
          <w:color w:val="000000"/>
          <w:sz w:val="24"/>
        </w:rPr>
      </w:pPr>
    </w:p>
    <w:p w14:paraId="04E743E8" w14:textId="77777777" w:rsidR="00E252B8" w:rsidRDefault="00E252B8" w:rsidP="00E252B8">
      <w:pPr>
        <w:spacing w:after="0" w:line="240" w:lineRule="auto"/>
        <w:ind w:left="25"/>
        <w:rPr>
          <w:rFonts w:ascii="Times New Roman" w:hAnsi="Times New Roman" w:cs="Times New Roman"/>
          <w:color w:val="000000"/>
          <w:sz w:val="24"/>
        </w:rPr>
      </w:pPr>
    </w:p>
    <w:p w14:paraId="0761ED33" w14:textId="538C59FB" w:rsidR="007F2D9B" w:rsidRPr="00E252B8" w:rsidRDefault="007F2D9B" w:rsidP="00E252B8">
      <w:pPr>
        <w:spacing w:after="0" w:line="240" w:lineRule="auto"/>
        <w:ind w:left="25"/>
        <w:jc w:val="center"/>
        <w:rPr>
          <w:rFonts w:ascii="Times New Roman" w:hAnsi="Times New Roman" w:cs="Times New Roman"/>
          <w:color w:val="000000"/>
          <w:sz w:val="24"/>
        </w:rPr>
      </w:pPr>
    </w:p>
    <w:sectPr w:rsidR="007F2D9B" w:rsidRPr="00E252B8" w:rsidSect="00E252B8">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7F2D9B"/>
    <w:rsid w:val="00AA1D8D"/>
    <w:rsid w:val="00AC3D37"/>
    <w:rsid w:val="00B47730"/>
    <w:rsid w:val="00BB69E2"/>
    <w:rsid w:val="00CB0664"/>
    <w:rsid w:val="00E252B8"/>
    <w:rsid w:val="00EE5DD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E12293"/>
  <w14:defaultImageDpi w14:val="330"/>
  <w15:docId w15:val="{421BFACC-7DC8-4D84-A135-20CE074EA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Normal"/>
    <w:next w:val="Normal"/>
    <w:link w:val="MTDisplayEquationChar"/>
    <w:rsid w:val="00BB69E2"/>
    <w:pPr>
      <w:tabs>
        <w:tab w:val="center" w:pos="4320"/>
        <w:tab w:val="right" w:pos="8640"/>
      </w:tabs>
      <w:spacing w:after="0" w:line="240" w:lineRule="auto"/>
      <w:jc w:val="center"/>
    </w:pPr>
    <w:rPr>
      <w:b/>
      <w:sz w:val="24"/>
    </w:rPr>
  </w:style>
  <w:style w:type="character" w:customStyle="1" w:styleId="MTDisplayEquationChar">
    <w:name w:val="MTDisplayEquation Char"/>
    <w:basedOn w:val="DefaultParagraphFont"/>
    <w:link w:val="MTDisplayEquation"/>
    <w:rsid w:val="00BB69E2"/>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328" Type="http://schemas.openxmlformats.org/officeDocument/2006/relationships/oleObject" Target="embeddings/oleObject161.bin"/><Relationship Id="rId535" Type="http://schemas.openxmlformats.org/officeDocument/2006/relationships/image" Target="media/image266.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5.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306.wmf"/><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617" Type="http://schemas.openxmlformats.org/officeDocument/2006/relationships/fontTable" Target="fontTable.xml"/><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image" Target="media/image43.PNG"/><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4.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616" Type="http://schemas.openxmlformats.org/officeDocument/2006/relationships/oleObject" Target="embeddings/oleObject305.bin"/><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618" Type="http://schemas.openxmlformats.org/officeDocument/2006/relationships/theme" Target="theme/theme1.xml"/><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 Id="rId67" Type="http://schemas.openxmlformats.org/officeDocument/2006/relationships/oleObject" Target="embeddings/oleObject31.bin"/><Relationship Id="rId272" Type="http://schemas.openxmlformats.org/officeDocument/2006/relationships/oleObject" Target="embeddings/oleObject133.bin"/><Relationship Id="rId577" Type="http://schemas.openxmlformats.org/officeDocument/2006/relationships/image" Target="media/image28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C6695-BF7D-416D-8998-4A4D7C945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2231</Words>
  <Characters>12722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5</cp:revision>
  <dcterms:created xsi:type="dcterms:W3CDTF">2013-12-23T23:15:00Z</dcterms:created>
  <dcterms:modified xsi:type="dcterms:W3CDTF">2025-10-04T08:49:00Z</dcterms:modified>
  <cp:category/>
</cp:coreProperties>
</file>